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08C9E" w14:textId="30471D8C" w:rsidR="005E47AC" w:rsidRPr="00451E0A" w:rsidRDefault="005E47AC" w:rsidP="007322C7">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На основу члана 28. тачка 10) и члана 29. став 3. Закона о туризму („Службени гласник РС”, број 17/19) и члана 42. став 1. Закона о Влади („Службени гласник РС”, бр. 55/05, 71/05 – исправка, 101/07, 65/08, 16/11, 68/12 – УС, 72/12, 7/14 – УС, 44/14 и 30/18 – др. закон),</w:t>
      </w:r>
    </w:p>
    <w:p w14:paraId="7C4F7BF6" w14:textId="77777777" w:rsidR="00CE4665" w:rsidRPr="00451E0A" w:rsidRDefault="00CE4665" w:rsidP="005E47AC">
      <w:pPr>
        <w:spacing w:after="0"/>
        <w:jc w:val="both"/>
        <w:rPr>
          <w:rFonts w:ascii="Times New Roman" w:hAnsi="Times New Roman" w:cs="Times New Roman"/>
          <w:sz w:val="24"/>
          <w:szCs w:val="24"/>
          <w:lang w:val="sr-Cyrl-CS"/>
        </w:rPr>
      </w:pPr>
    </w:p>
    <w:p w14:paraId="10538228" w14:textId="77777777" w:rsidR="003E3B4F" w:rsidRPr="00451E0A" w:rsidRDefault="00632E6A" w:rsidP="00065D94">
      <w:pPr>
        <w:spacing w:after="0"/>
        <w:ind w:firstLine="567"/>
        <w:rPr>
          <w:rFonts w:ascii="Times New Roman" w:hAnsi="Times New Roman" w:cs="Times New Roman"/>
          <w:sz w:val="24"/>
          <w:szCs w:val="24"/>
          <w:lang w:val="sr-Cyrl-CS"/>
        </w:rPr>
      </w:pPr>
      <w:r w:rsidRPr="00451E0A">
        <w:rPr>
          <w:rFonts w:ascii="Times New Roman" w:hAnsi="Times New Roman" w:cs="Times New Roman"/>
          <w:sz w:val="24"/>
          <w:szCs w:val="24"/>
          <w:lang w:val="sr-Cyrl-CS"/>
        </w:rPr>
        <w:t>Влада доноси</w:t>
      </w:r>
    </w:p>
    <w:p w14:paraId="6EB500AF" w14:textId="77777777" w:rsidR="003A5AAC" w:rsidRPr="00451E0A" w:rsidRDefault="003A5AAC" w:rsidP="003A5AAC">
      <w:pPr>
        <w:spacing w:after="0"/>
        <w:ind w:firstLine="720"/>
        <w:rPr>
          <w:rFonts w:ascii="Times New Roman" w:hAnsi="Times New Roman" w:cs="Times New Roman"/>
          <w:sz w:val="24"/>
          <w:szCs w:val="24"/>
          <w:lang w:val="sr-Cyrl-CS"/>
        </w:rPr>
      </w:pPr>
    </w:p>
    <w:p w14:paraId="30E836B5" w14:textId="728B13B3" w:rsidR="00EC5350" w:rsidRPr="00451E0A" w:rsidRDefault="00F27914"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УРЕДБУ</w:t>
      </w:r>
    </w:p>
    <w:p w14:paraId="57877E6A" w14:textId="77777777" w:rsidR="00EC5350" w:rsidRPr="00451E0A" w:rsidRDefault="00F27914"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О УСЛОВИМА И НАЧИНУ ДОДЕЛЕ И КОРИШЋЕЊА СРЕДСТАВА ЗА ПОДСТИЦАЊЕ УНАПРЕЂЕЊА ТУРИСТИЧКОГ ПРОМЕТА ДОМАЋИХ ТУРИСТА НА ТЕРИТОРИЈИ РЕПУБЛИКЕ СРБИЈЕ</w:t>
      </w:r>
    </w:p>
    <w:p w14:paraId="04099F59" w14:textId="77777777" w:rsidR="00EC5350" w:rsidRPr="00451E0A" w:rsidRDefault="00F27914"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 </w:t>
      </w:r>
    </w:p>
    <w:p w14:paraId="0032CFF5" w14:textId="77777777" w:rsidR="00EC5350" w:rsidRPr="00451E0A" w:rsidRDefault="00632E6A"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1.</w:t>
      </w:r>
    </w:p>
    <w:p w14:paraId="3860AD71" w14:textId="77777777"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Овом уредбом утврђују се услови и начин доделе и коришћења средстава за подстицање унапређења туристичког промета домаћих туриста на територији Републике Србије (у даљем тексту: подстицање развоја домаћег туризма).</w:t>
      </w:r>
    </w:p>
    <w:p w14:paraId="6FEA8DCF" w14:textId="77777777" w:rsidR="004035E1" w:rsidRPr="00451E0A" w:rsidRDefault="004035E1" w:rsidP="00844F0A">
      <w:pPr>
        <w:spacing w:after="0"/>
        <w:ind w:firstLine="720"/>
        <w:jc w:val="both"/>
        <w:rPr>
          <w:rFonts w:ascii="Times New Roman" w:hAnsi="Times New Roman" w:cs="Times New Roman"/>
          <w:sz w:val="24"/>
          <w:szCs w:val="24"/>
          <w:lang w:val="sr-Cyrl-CS"/>
        </w:rPr>
      </w:pPr>
    </w:p>
    <w:p w14:paraId="144F2A8C" w14:textId="77777777" w:rsidR="00642D78" w:rsidRPr="00451E0A" w:rsidRDefault="00632E6A" w:rsidP="00642D78">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2.</w:t>
      </w:r>
    </w:p>
    <w:p w14:paraId="3C200983" w14:textId="77777777" w:rsidR="000B2F32" w:rsidRPr="00451E0A" w:rsidRDefault="00642D78" w:rsidP="00C4112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Подстицање развоја домаћег туризма спроводи се кроз доделу</w:t>
      </w:r>
      <w:r w:rsidR="004B5098"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ваучера за субвенционисано коришћење</w:t>
      </w:r>
      <w:r w:rsidR="003B3BDE" w:rsidRPr="00451E0A">
        <w:rPr>
          <w:rFonts w:ascii="Times New Roman" w:hAnsi="Times New Roman" w:cs="Times New Roman"/>
          <w:sz w:val="24"/>
          <w:szCs w:val="24"/>
          <w:lang w:val="sr-Cyrl-CS"/>
        </w:rPr>
        <w:t xml:space="preserve"> угоститељских услуга смештајa</w:t>
      </w:r>
      <w:r w:rsidRPr="00451E0A">
        <w:rPr>
          <w:rFonts w:ascii="Times New Roman" w:hAnsi="Times New Roman" w:cs="Times New Roman"/>
          <w:sz w:val="24"/>
          <w:szCs w:val="24"/>
          <w:lang w:val="sr-Cyrl-CS"/>
        </w:rPr>
        <w:t xml:space="preserve"> на територији Републике Србије (у даљем тексту: ваучер), у трајању од најмање пет ноћења, изван места пребивалишта корисника ваучера.</w:t>
      </w:r>
    </w:p>
    <w:p w14:paraId="3419B976" w14:textId="77777777" w:rsidR="00C41124" w:rsidRPr="00451E0A" w:rsidRDefault="00C41124" w:rsidP="00C41124">
      <w:pPr>
        <w:spacing w:after="0"/>
        <w:ind w:firstLine="567"/>
        <w:jc w:val="both"/>
        <w:rPr>
          <w:rFonts w:ascii="Times New Roman" w:hAnsi="Times New Roman" w:cs="Times New Roman"/>
          <w:sz w:val="24"/>
          <w:szCs w:val="24"/>
          <w:lang w:val="sr-Cyrl-CS"/>
        </w:rPr>
      </w:pPr>
    </w:p>
    <w:p w14:paraId="59ECB9A9" w14:textId="77777777" w:rsidR="00EC5350" w:rsidRPr="00451E0A" w:rsidRDefault="00632E6A"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3.</w:t>
      </w:r>
    </w:p>
    <w:p w14:paraId="699B6168" w14:textId="31084050" w:rsidR="00CC1E96" w:rsidRPr="00451E0A" w:rsidRDefault="005F1902" w:rsidP="00CC1E96">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Угоститељске услуге смештај</w:t>
      </w:r>
      <w:r w:rsidR="00301B47" w:rsidRPr="00451E0A">
        <w:rPr>
          <w:rFonts w:ascii="Times New Roman" w:hAnsi="Times New Roman" w:cs="Times New Roman"/>
          <w:sz w:val="24"/>
          <w:szCs w:val="24"/>
          <w:lang w:val="sr-Cyrl-CS"/>
        </w:rPr>
        <w:t>а</w:t>
      </w:r>
      <w:r w:rsidR="00642D78"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из члана 2. ове ур</w:t>
      </w:r>
      <w:r w:rsidR="001D0223" w:rsidRPr="00451E0A">
        <w:rPr>
          <w:rFonts w:ascii="Times New Roman" w:hAnsi="Times New Roman" w:cs="Times New Roman"/>
          <w:sz w:val="24"/>
          <w:szCs w:val="24"/>
          <w:lang w:val="sr-Cyrl-CS"/>
        </w:rPr>
        <w:t>е</w:t>
      </w:r>
      <w:r w:rsidRPr="00451E0A">
        <w:rPr>
          <w:rFonts w:ascii="Times New Roman" w:hAnsi="Times New Roman" w:cs="Times New Roman"/>
          <w:sz w:val="24"/>
          <w:szCs w:val="24"/>
          <w:lang w:val="sr-Cyrl-CS"/>
        </w:rPr>
        <w:t>дбе</w:t>
      </w:r>
      <w:r w:rsidR="001D0223" w:rsidRPr="00451E0A">
        <w:rPr>
          <w:rFonts w:ascii="Times New Roman" w:hAnsi="Times New Roman" w:cs="Times New Roman"/>
          <w:sz w:val="24"/>
          <w:szCs w:val="24"/>
          <w:lang w:val="sr-Cyrl-CS"/>
        </w:rPr>
        <w:t xml:space="preserve"> (у даљем тексту: услуге смештаја)</w:t>
      </w:r>
      <w:r w:rsidR="00564CCC"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w:t>
      </w:r>
      <w:r w:rsidR="00642D78" w:rsidRPr="00451E0A">
        <w:rPr>
          <w:rFonts w:ascii="Times New Roman" w:hAnsi="Times New Roman" w:cs="Times New Roman"/>
          <w:sz w:val="24"/>
          <w:szCs w:val="24"/>
          <w:lang w:val="sr-Cyrl-CS"/>
        </w:rPr>
        <w:t xml:space="preserve">пружа привредно друштво, </w:t>
      </w:r>
      <w:r w:rsidR="00F145AC" w:rsidRPr="00451E0A">
        <w:rPr>
          <w:rFonts w:ascii="Times New Roman" w:hAnsi="Times New Roman" w:cs="Times New Roman"/>
          <w:sz w:val="24"/>
          <w:szCs w:val="24"/>
          <w:lang w:val="sr-Cyrl-CS"/>
        </w:rPr>
        <w:t>друго правно лице, предузетник,</w:t>
      </w:r>
      <w:r w:rsidR="00642D78" w:rsidRPr="00451E0A">
        <w:rPr>
          <w:rFonts w:ascii="Times New Roman" w:hAnsi="Times New Roman" w:cs="Times New Roman"/>
          <w:sz w:val="24"/>
          <w:szCs w:val="24"/>
          <w:lang w:val="sr-Cyrl-CS"/>
        </w:rPr>
        <w:t xml:space="preserve"> здравствен</w:t>
      </w:r>
      <w:r w:rsidR="001E2FEB" w:rsidRPr="00451E0A">
        <w:rPr>
          <w:rFonts w:ascii="Times New Roman" w:hAnsi="Times New Roman" w:cs="Times New Roman"/>
          <w:sz w:val="24"/>
          <w:szCs w:val="24"/>
          <w:lang w:val="sr-Cyrl-CS"/>
        </w:rPr>
        <w:t>а</w:t>
      </w:r>
      <w:r w:rsidR="00642D78" w:rsidRPr="00451E0A">
        <w:rPr>
          <w:rFonts w:ascii="Times New Roman" w:hAnsi="Times New Roman" w:cs="Times New Roman"/>
          <w:sz w:val="24"/>
          <w:szCs w:val="24"/>
          <w:lang w:val="sr-Cyrl-CS"/>
        </w:rPr>
        <w:t xml:space="preserve"> установ</w:t>
      </w:r>
      <w:r w:rsidR="001E2FEB" w:rsidRPr="00451E0A">
        <w:rPr>
          <w:rFonts w:ascii="Times New Roman" w:hAnsi="Times New Roman" w:cs="Times New Roman"/>
          <w:sz w:val="24"/>
          <w:szCs w:val="24"/>
          <w:lang w:val="sr-Cyrl-CS"/>
        </w:rPr>
        <w:t>а</w:t>
      </w:r>
      <w:r w:rsidR="00642D78" w:rsidRPr="00451E0A">
        <w:rPr>
          <w:rFonts w:ascii="Times New Roman" w:hAnsi="Times New Roman" w:cs="Times New Roman"/>
          <w:sz w:val="24"/>
          <w:szCs w:val="24"/>
          <w:lang w:val="sr-Cyrl-CS"/>
        </w:rPr>
        <w:t xml:space="preserve"> кој</w:t>
      </w:r>
      <w:r w:rsidR="002C03C4" w:rsidRPr="00451E0A">
        <w:rPr>
          <w:rFonts w:ascii="Times New Roman" w:hAnsi="Times New Roman" w:cs="Times New Roman"/>
          <w:sz w:val="24"/>
          <w:szCs w:val="24"/>
          <w:lang w:val="sr-Cyrl-CS"/>
        </w:rPr>
        <w:t>а</w:t>
      </w:r>
      <w:r w:rsidR="00642D78" w:rsidRPr="00451E0A">
        <w:rPr>
          <w:rFonts w:ascii="Times New Roman" w:hAnsi="Times New Roman" w:cs="Times New Roman"/>
          <w:sz w:val="24"/>
          <w:szCs w:val="24"/>
          <w:lang w:val="sr-Cyrl-CS"/>
        </w:rPr>
        <w:t xml:space="preserve"> организуј</w:t>
      </w:r>
      <w:r w:rsidR="00A0232D" w:rsidRPr="00451E0A">
        <w:rPr>
          <w:rFonts w:ascii="Times New Roman" w:hAnsi="Times New Roman" w:cs="Times New Roman"/>
          <w:sz w:val="24"/>
          <w:szCs w:val="24"/>
          <w:lang w:val="sr-Cyrl-CS"/>
        </w:rPr>
        <w:t>e</w:t>
      </w:r>
      <w:r w:rsidR="00642D78" w:rsidRPr="00451E0A">
        <w:rPr>
          <w:rFonts w:ascii="Times New Roman" w:hAnsi="Times New Roman" w:cs="Times New Roman"/>
          <w:sz w:val="24"/>
          <w:szCs w:val="24"/>
          <w:lang w:val="sr-Cyrl-CS"/>
        </w:rPr>
        <w:t xml:space="preserve"> боравак и пружа услуге превенције, лечења и рехабилитације, а пружа услуге смештаја и исхране трећим лицима у складу са прописима којима се уређује обл</w:t>
      </w:r>
      <w:r w:rsidR="00E54937" w:rsidRPr="00451E0A">
        <w:rPr>
          <w:rFonts w:ascii="Times New Roman" w:hAnsi="Times New Roman" w:cs="Times New Roman"/>
          <w:sz w:val="24"/>
          <w:szCs w:val="24"/>
          <w:lang w:val="sr-Cyrl-CS"/>
        </w:rPr>
        <w:t>аст угоститељства, као и физичкo лицe</w:t>
      </w:r>
      <w:r w:rsidR="00642D78" w:rsidRPr="00451E0A">
        <w:rPr>
          <w:rFonts w:ascii="Times New Roman" w:hAnsi="Times New Roman" w:cs="Times New Roman"/>
          <w:sz w:val="24"/>
          <w:szCs w:val="24"/>
          <w:lang w:val="sr-Cyrl-CS"/>
        </w:rPr>
        <w:t xml:space="preserve"> кој</w:t>
      </w:r>
      <w:r w:rsidR="001E2FEB" w:rsidRPr="00451E0A">
        <w:rPr>
          <w:rFonts w:ascii="Times New Roman" w:hAnsi="Times New Roman" w:cs="Times New Roman"/>
          <w:sz w:val="24"/>
          <w:szCs w:val="24"/>
          <w:lang w:val="sr-Cyrl-CS"/>
        </w:rPr>
        <w:t>е</w:t>
      </w:r>
      <w:r w:rsidR="00642D78" w:rsidRPr="00451E0A">
        <w:rPr>
          <w:rFonts w:ascii="Times New Roman" w:hAnsi="Times New Roman" w:cs="Times New Roman"/>
          <w:sz w:val="24"/>
          <w:szCs w:val="24"/>
          <w:lang w:val="sr-Cyrl-CS"/>
        </w:rPr>
        <w:t xml:space="preserve"> пружа угоститељске услуге у категорисаним објектима домаће радиности и сеоског туристичког домаћинства, а у којима се угоститељска делатност обавља у складу са прописима којима се уређује област угоститељства (у даљем тексту: Угоститељ).</w:t>
      </w:r>
    </w:p>
    <w:p w14:paraId="08F4CAE5" w14:textId="77777777" w:rsidR="006B60C8" w:rsidRPr="00451E0A" w:rsidRDefault="006B60C8" w:rsidP="006B60C8">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По завршетку пружања услуг</w:t>
      </w:r>
      <w:r w:rsidR="009568D0" w:rsidRPr="00451E0A">
        <w:rPr>
          <w:rFonts w:ascii="Times New Roman" w:hAnsi="Times New Roman" w:cs="Times New Roman"/>
          <w:sz w:val="24"/>
          <w:szCs w:val="24"/>
          <w:lang w:val="sr-Cyrl-CS"/>
        </w:rPr>
        <w:t>е</w:t>
      </w:r>
      <w:r w:rsidRPr="00451E0A">
        <w:rPr>
          <w:rFonts w:ascii="Times New Roman" w:hAnsi="Times New Roman" w:cs="Times New Roman"/>
          <w:sz w:val="24"/>
          <w:szCs w:val="24"/>
          <w:lang w:val="sr-Cyrl-CS"/>
        </w:rPr>
        <w:t xml:space="preserve"> смештаја, Угоститељ јe у обавези да кориснику ваучера изда фискални рачун за пружену услугу смештаја.</w:t>
      </w:r>
    </w:p>
    <w:p w14:paraId="32186D30" w14:textId="70E9335B" w:rsidR="00642D78" w:rsidRPr="00451E0A" w:rsidRDefault="00642D78"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Фискални рачун из става 2. овог члана</w:t>
      </w:r>
      <w:r w:rsidR="00564CCC"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мора да садржи све елементе прописане законом којим се уређује фискализација, као и износ боравишне таксе, у складу са прописима којима се уређује област угоститељства.</w:t>
      </w:r>
    </w:p>
    <w:p w14:paraId="6E21948A" w14:textId="77777777" w:rsidR="00EC6624" w:rsidRPr="00451E0A" w:rsidRDefault="00EC6624"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З</w:t>
      </w:r>
      <w:r w:rsidR="00CC1E96" w:rsidRPr="00451E0A">
        <w:rPr>
          <w:rFonts w:ascii="Times New Roman" w:hAnsi="Times New Roman" w:cs="Times New Roman"/>
          <w:sz w:val="24"/>
          <w:szCs w:val="24"/>
          <w:lang w:val="sr-Cyrl-CS"/>
        </w:rPr>
        <w:t>дравствене установе из става 1. овог члана, дужне су да у</w:t>
      </w:r>
      <w:r w:rsidR="00CC1E96" w:rsidRPr="00451E0A">
        <w:rPr>
          <w:rFonts w:ascii="Times New Roman" w:hAnsi="Times New Roman" w:cs="Times New Roman"/>
          <w:sz w:val="24"/>
          <w:szCs w:val="24"/>
          <w:shd w:val="clear" w:color="auto" w:fill="FFFFFF"/>
          <w:lang w:val="sr-Cyrl-CS"/>
        </w:rPr>
        <w:t xml:space="preserve"> </w:t>
      </w:r>
      <w:r w:rsidR="00CC1E96" w:rsidRPr="00451E0A">
        <w:rPr>
          <w:rFonts w:ascii="Times New Roman" w:hAnsi="Times New Roman" w:cs="Times New Roman"/>
          <w:sz w:val="24"/>
          <w:szCs w:val="24"/>
          <w:lang w:val="sr-Cyrl-CS"/>
        </w:rPr>
        <w:t xml:space="preserve">фискалном рачуну јасно и недвосмислено искажу износ за </w:t>
      </w:r>
      <w:r w:rsidR="00C93086" w:rsidRPr="00451E0A">
        <w:rPr>
          <w:rFonts w:ascii="Times New Roman" w:hAnsi="Times New Roman" w:cs="Times New Roman"/>
          <w:sz w:val="24"/>
          <w:szCs w:val="24"/>
          <w:lang w:val="sr-Cyrl-CS"/>
        </w:rPr>
        <w:t>пружене</w:t>
      </w:r>
      <w:r w:rsidR="00CC1E96" w:rsidRPr="00451E0A">
        <w:rPr>
          <w:rFonts w:ascii="Times New Roman" w:hAnsi="Times New Roman" w:cs="Times New Roman"/>
          <w:sz w:val="24"/>
          <w:szCs w:val="24"/>
          <w:lang w:val="sr-Cyrl-CS"/>
        </w:rPr>
        <w:t xml:space="preserve"> услуге</w:t>
      </w:r>
      <w:r w:rsidR="00C93086" w:rsidRPr="00451E0A">
        <w:rPr>
          <w:rFonts w:ascii="Times New Roman" w:hAnsi="Times New Roman" w:cs="Times New Roman"/>
          <w:sz w:val="24"/>
          <w:szCs w:val="24"/>
          <w:lang w:val="sr-Cyrl-CS"/>
        </w:rPr>
        <w:t xml:space="preserve"> смештаја</w:t>
      </w:r>
      <w:r w:rsidR="00CC1E96" w:rsidRPr="00451E0A">
        <w:rPr>
          <w:rFonts w:ascii="Times New Roman" w:hAnsi="Times New Roman" w:cs="Times New Roman"/>
          <w:sz w:val="24"/>
          <w:szCs w:val="24"/>
          <w:lang w:val="sr-Cyrl-CS"/>
        </w:rPr>
        <w:t>.</w:t>
      </w:r>
    </w:p>
    <w:p w14:paraId="194C64A0" w14:textId="77777777" w:rsidR="00642D78" w:rsidRPr="00451E0A" w:rsidRDefault="00642D78"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Изузетно од ст. 2. и 3. овог чланa</w:t>
      </w:r>
      <w:r w:rsidR="00AF5141" w:rsidRPr="00451E0A">
        <w:rPr>
          <w:rFonts w:ascii="Times New Roman" w:hAnsi="Times New Roman" w:cs="Times New Roman"/>
          <w:sz w:val="24"/>
          <w:szCs w:val="24"/>
          <w:lang w:val="sr-Cyrl-CS"/>
        </w:rPr>
        <w:t>, физичко лице којe</w:t>
      </w:r>
      <w:r w:rsidRPr="00451E0A">
        <w:rPr>
          <w:rFonts w:ascii="Times New Roman" w:hAnsi="Times New Roman" w:cs="Times New Roman"/>
          <w:sz w:val="24"/>
          <w:szCs w:val="24"/>
          <w:lang w:val="sr-Cyrl-CS"/>
        </w:rPr>
        <w:t xml:space="preserve"> услуге</w:t>
      </w:r>
      <w:r w:rsidR="00AF5141" w:rsidRPr="00451E0A">
        <w:rPr>
          <w:rFonts w:ascii="Times New Roman" w:hAnsi="Times New Roman" w:cs="Times New Roman"/>
          <w:sz w:val="24"/>
          <w:szCs w:val="24"/>
          <w:lang w:val="sr-Cyrl-CS"/>
        </w:rPr>
        <w:t xml:space="preserve"> смештаја</w:t>
      </w:r>
      <w:r w:rsidR="00C93086" w:rsidRPr="00451E0A">
        <w:rPr>
          <w:rFonts w:ascii="Times New Roman" w:hAnsi="Times New Roman" w:cs="Times New Roman"/>
          <w:sz w:val="24"/>
          <w:szCs w:val="24"/>
          <w:lang w:val="sr-Cyrl-CS"/>
        </w:rPr>
        <w:t xml:space="preserve"> пружа непосредно, по завршетку пружања</w:t>
      </w:r>
      <w:r w:rsidRPr="00451E0A">
        <w:rPr>
          <w:rFonts w:ascii="Times New Roman" w:hAnsi="Times New Roman" w:cs="Times New Roman"/>
          <w:sz w:val="24"/>
          <w:szCs w:val="24"/>
          <w:lang w:val="sr-Cyrl-CS"/>
        </w:rPr>
        <w:t xml:space="preserve"> услуге смештаја у обавези је да кориснику изда посебан рачун.</w:t>
      </w:r>
    </w:p>
    <w:p w14:paraId="22BD1695" w14:textId="1DBEBCFF" w:rsidR="00642D78" w:rsidRPr="00451E0A" w:rsidRDefault="0033426A" w:rsidP="00D063DE">
      <w:pPr>
        <w:spacing w:after="0"/>
        <w:ind w:firstLine="720"/>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lastRenderedPageBreak/>
        <w:t>Посебан рачун из става 5</w:t>
      </w:r>
      <w:r w:rsidR="00642D78" w:rsidRPr="00451E0A">
        <w:rPr>
          <w:rFonts w:ascii="Times New Roman" w:hAnsi="Times New Roman" w:cs="Times New Roman"/>
          <w:sz w:val="24"/>
          <w:szCs w:val="24"/>
          <w:lang w:val="sr-Cyrl-CS"/>
        </w:rPr>
        <w:t>. овог члана</w:t>
      </w:r>
      <w:r w:rsidR="002437B7" w:rsidRPr="00451E0A">
        <w:rPr>
          <w:rFonts w:ascii="Times New Roman" w:hAnsi="Times New Roman" w:cs="Times New Roman"/>
          <w:sz w:val="24"/>
          <w:szCs w:val="24"/>
          <w:lang w:val="sr-Cyrl-CS"/>
        </w:rPr>
        <w:t>,</w:t>
      </w:r>
      <w:r w:rsidR="00642D78" w:rsidRPr="00451E0A">
        <w:rPr>
          <w:rFonts w:ascii="Times New Roman" w:hAnsi="Times New Roman" w:cs="Times New Roman"/>
          <w:sz w:val="24"/>
          <w:szCs w:val="24"/>
          <w:lang w:val="sr-Cyrl-CS"/>
        </w:rPr>
        <w:t xml:space="preserve"> физичко лице</w:t>
      </w:r>
      <w:r w:rsidR="001E2FEB" w:rsidRPr="00451E0A">
        <w:rPr>
          <w:rFonts w:ascii="Times New Roman" w:hAnsi="Times New Roman" w:cs="Times New Roman"/>
          <w:sz w:val="24"/>
          <w:szCs w:val="24"/>
          <w:lang w:val="sr-Cyrl-CS"/>
        </w:rPr>
        <w:t xml:space="preserve"> из става 1. овог члана</w:t>
      </w:r>
      <w:r w:rsidR="002437B7" w:rsidRPr="00451E0A">
        <w:rPr>
          <w:rFonts w:ascii="Times New Roman" w:hAnsi="Times New Roman" w:cs="Times New Roman"/>
          <w:sz w:val="24"/>
          <w:szCs w:val="24"/>
          <w:lang w:val="sr-Cyrl-CS"/>
        </w:rPr>
        <w:t>,</w:t>
      </w:r>
      <w:r w:rsidR="00642D78" w:rsidRPr="00451E0A">
        <w:rPr>
          <w:rFonts w:ascii="Times New Roman" w:hAnsi="Times New Roman" w:cs="Times New Roman"/>
          <w:sz w:val="24"/>
          <w:szCs w:val="24"/>
          <w:lang w:val="sr-Cyrl-CS"/>
        </w:rPr>
        <w:t xml:space="preserve"> својеручно потписује и исти садржи све прописане елементе из члана 34. став 2. Закона о угоститељству</w:t>
      </w:r>
      <w:r w:rsidR="00D063DE" w:rsidRPr="00451E0A">
        <w:rPr>
          <w:rFonts w:ascii="Times New Roman" w:hAnsi="Times New Roman" w:cs="Times New Roman"/>
          <w:sz w:val="24"/>
          <w:szCs w:val="24"/>
          <w:lang w:val="sr-Cyrl-CS"/>
        </w:rPr>
        <w:t xml:space="preserve"> („Службени гласник РСˮ, број 17/19).</w:t>
      </w:r>
    </w:p>
    <w:p w14:paraId="4B181E68" w14:textId="67F28CA9" w:rsidR="00642D78" w:rsidRPr="00451E0A" w:rsidRDefault="00642D78"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У случају да ф</w:t>
      </w:r>
      <w:r w:rsidR="0093643E" w:rsidRPr="00451E0A">
        <w:rPr>
          <w:rFonts w:ascii="Times New Roman" w:hAnsi="Times New Roman" w:cs="Times New Roman"/>
          <w:sz w:val="24"/>
          <w:szCs w:val="24"/>
          <w:lang w:val="sr-Cyrl-CS"/>
        </w:rPr>
        <w:t>изичко лице</w:t>
      </w:r>
      <w:r w:rsidR="001E2FEB" w:rsidRPr="00451E0A">
        <w:rPr>
          <w:rFonts w:ascii="Times New Roman" w:hAnsi="Times New Roman" w:cs="Times New Roman"/>
          <w:sz w:val="24"/>
          <w:szCs w:val="24"/>
          <w:lang w:val="sr-Cyrl-CS"/>
        </w:rPr>
        <w:t xml:space="preserve"> из става 1. овог члана</w:t>
      </w:r>
      <w:r w:rsidR="002437B7"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услуге</w:t>
      </w:r>
      <w:r w:rsidR="0093643E" w:rsidRPr="00451E0A">
        <w:rPr>
          <w:rFonts w:ascii="Times New Roman" w:hAnsi="Times New Roman" w:cs="Times New Roman"/>
          <w:sz w:val="24"/>
          <w:szCs w:val="24"/>
          <w:lang w:val="sr-Cyrl-CS"/>
        </w:rPr>
        <w:t xml:space="preserve"> смештаја</w:t>
      </w:r>
      <w:r w:rsidRPr="00451E0A">
        <w:rPr>
          <w:rFonts w:ascii="Times New Roman" w:hAnsi="Times New Roman" w:cs="Times New Roman"/>
          <w:sz w:val="24"/>
          <w:szCs w:val="24"/>
          <w:lang w:val="sr-Cyrl-CS"/>
        </w:rPr>
        <w:t xml:space="preserve"> пружа преко посредника (привредно друштво, друго правно лице или предузетник)</w:t>
      </w:r>
      <w:r w:rsidR="002C3A01"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посредник је у об</w:t>
      </w:r>
      <w:r w:rsidR="004A129A" w:rsidRPr="00451E0A">
        <w:rPr>
          <w:rFonts w:ascii="Times New Roman" w:hAnsi="Times New Roman" w:cs="Times New Roman"/>
          <w:sz w:val="24"/>
          <w:szCs w:val="24"/>
          <w:lang w:val="sr-Cyrl-CS"/>
        </w:rPr>
        <w:t>авези да</w:t>
      </w:r>
      <w:r w:rsidR="000E6BB9" w:rsidRPr="00451E0A">
        <w:rPr>
          <w:rFonts w:ascii="Times New Roman" w:hAnsi="Times New Roman" w:cs="Times New Roman"/>
          <w:sz w:val="24"/>
          <w:szCs w:val="24"/>
          <w:lang w:val="sr-Cyrl-CS"/>
        </w:rPr>
        <w:t>,</w:t>
      </w:r>
      <w:r w:rsidR="004A129A" w:rsidRPr="00451E0A">
        <w:rPr>
          <w:rFonts w:ascii="Times New Roman" w:hAnsi="Times New Roman" w:cs="Times New Roman"/>
          <w:sz w:val="24"/>
          <w:szCs w:val="24"/>
          <w:lang w:val="sr-Cyrl-CS"/>
        </w:rPr>
        <w:t xml:space="preserve"> по завршетку пружања </w:t>
      </w:r>
      <w:r w:rsidRPr="00451E0A">
        <w:rPr>
          <w:rFonts w:ascii="Times New Roman" w:hAnsi="Times New Roman" w:cs="Times New Roman"/>
          <w:sz w:val="24"/>
          <w:szCs w:val="24"/>
          <w:lang w:val="sr-Cyrl-CS"/>
        </w:rPr>
        <w:t>услуге смештаја</w:t>
      </w:r>
      <w:r w:rsidR="000E6BB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кориснику изда фискални рачун, који мора да садржи све елементе прописане</w:t>
      </w:r>
      <w:r w:rsidR="00230EB7" w:rsidRPr="00451E0A">
        <w:rPr>
          <w:rFonts w:ascii="Times New Roman" w:hAnsi="Times New Roman" w:cs="Times New Roman"/>
          <w:sz w:val="24"/>
          <w:szCs w:val="24"/>
          <w:lang w:val="sr-Cyrl-CS"/>
        </w:rPr>
        <w:t xml:space="preserve"> з</w:t>
      </w:r>
      <w:r w:rsidRPr="00451E0A">
        <w:rPr>
          <w:rFonts w:ascii="Times New Roman" w:hAnsi="Times New Roman" w:cs="Times New Roman"/>
          <w:sz w:val="24"/>
          <w:szCs w:val="24"/>
          <w:lang w:val="sr-Cyrl-CS"/>
        </w:rPr>
        <w:t xml:space="preserve">аконом </w:t>
      </w:r>
      <w:r w:rsidR="00230EB7" w:rsidRPr="00451E0A">
        <w:rPr>
          <w:rFonts w:ascii="Times New Roman" w:hAnsi="Times New Roman" w:cs="Times New Roman"/>
          <w:sz w:val="24"/>
          <w:szCs w:val="24"/>
          <w:lang w:val="sr-Cyrl-CS"/>
        </w:rPr>
        <w:t>којим се уређује</w:t>
      </w:r>
      <w:r w:rsidRPr="00451E0A">
        <w:rPr>
          <w:rFonts w:ascii="Times New Roman" w:hAnsi="Times New Roman" w:cs="Times New Roman"/>
          <w:sz w:val="24"/>
          <w:szCs w:val="24"/>
          <w:lang w:val="sr-Cyrl-CS"/>
        </w:rPr>
        <w:t xml:space="preserve"> фискализациј</w:t>
      </w:r>
      <w:r w:rsidR="00230EB7" w:rsidRPr="00451E0A">
        <w:rPr>
          <w:rFonts w:ascii="Times New Roman" w:hAnsi="Times New Roman" w:cs="Times New Roman"/>
          <w:sz w:val="24"/>
          <w:szCs w:val="24"/>
          <w:lang w:val="sr-Cyrl-CS"/>
        </w:rPr>
        <w:t>а.</w:t>
      </w:r>
    </w:p>
    <w:p w14:paraId="7753522C" w14:textId="200F4047" w:rsidR="00642D78" w:rsidRPr="00451E0A" w:rsidRDefault="007F4031"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Посебан рачун из става 5</w:t>
      </w:r>
      <w:r w:rsidR="00642D78" w:rsidRPr="00451E0A">
        <w:rPr>
          <w:rFonts w:ascii="Times New Roman" w:hAnsi="Times New Roman" w:cs="Times New Roman"/>
          <w:sz w:val="24"/>
          <w:szCs w:val="24"/>
          <w:lang w:val="sr-Cyrl-CS"/>
        </w:rPr>
        <w:t>. овог ч</w:t>
      </w:r>
      <w:r w:rsidRPr="00451E0A">
        <w:rPr>
          <w:rFonts w:ascii="Times New Roman" w:hAnsi="Times New Roman" w:cs="Times New Roman"/>
          <w:sz w:val="24"/>
          <w:szCs w:val="24"/>
          <w:lang w:val="sr-Cyrl-CS"/>
        </w:rPr>
        <w:t>лана и фискални рачун из става 7</w:t>
      </w:r>
      <w:r w:rsidR="00642D78" w:rsidRPr="00451E0A">
        <w:rPr>
          <w:rFonts w:ascii="Times New Roman" w:hAnsi="Times New Roman" w:cs="Times New Roman"/>
          <w:sz w:val="24"/>
          <w:szCs w:val="24"/>
          <w:lang w:val="sr-Cyrl-CS"/>
        </w:rPr>
        <w:t>. овог члана</w:t>
      </w:r>
      <w:r w:rsidR="002437B7" w:rsidRPr="00451E0A">
        <w:rPr>
          <w:rFonts w:ascii="Times New Roman" w:hAnsi="Times New Roman" w:cs="Times New Roman"/>
          <w:sz w:val="24"/>
          <w:szCs w:val="24"/>
          <w:lang w:val="sr-Cyrl-CS"/>
        </w:rPr>
        <w:t>,</w:t>
      </w:r>
      <w:r w:rsidR="00642D78" w:rsidRPr="00451E0A">
        <w:rPr>
          <w:rFonts w:ascii="Times New Roman" w:hAnsi="Times New Roman" w:cs="Times New Roman"/>
          <w:sz w:val="24"/>
          <w:szCs w:val="24"/>
          <w:lang w:val="sr-Cyrl-CS"/>
        </w:rPr>
        <w:t xml:space="preserve"> не садрж</w:t>
      </w:r>
      <w:r w:rsidR="000E7C05" w:rsidRPr="00451E0A">
        <w:rPr>
          <w:rFonts w:ascii="Times New Roman" w:hAnsi="Times New Roman" w:cs="Times New Roman"/>
          <w:sz w:val="24"/>
          <w:szCs w:val="24"/>
          <w:lang w:val="sr-Cyrl-CS"/>
        </w:rPr>
        <w:t>е</w:t>
      </w:r>
      <w:r w:rsidR="00642D78" w:rsidRPr="00451E0A">
        <w:rPr>
          <w:rFonts w:ascii="Times New Roman" w:hAnsi="Times New Roman" w:cs="Times New Roman"/>
          <w:sz w:val="24"/>
          <w:szCs w:val="24"/>
          <w:lang w:val="sr-Cyrl-CS"/>
        </w:rPr>
        <w:t xml:space="preserve"> податке о боравишној такси.</w:t>
      </w:r>
    </w:p>
    <w:p w14:paraId="52844C62" w14:textId="54472F3A" w:rsidR="00642D78" w:rsidRPr="00451E0A" w:rsidRDefault="00642D78"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Физичко лице</w:t>
      </w:r>
      <w:r w:rsidR="000E7C05" w:rsidRPr="00451E0A">
        <w:rPr>
          <w:rFonts w:ascii="Times New Roman" w:hAnsi="Times New Roman" w:cs="Times New Roman"/>
          <w:sz w:val="24"/>
          <w:szCs w:val="24"/>
          <w:lang w:val="sr-Cyrl-CS"/>
        </w:rPr>
        <w:t xml:space="preserve"> из става 1. овог члана</w:t>
      </w:r>
      <w:r w:rsidR="002437B7"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у објекту домаће радиности може да пружа само услугу смештаја.</w:t>
      </w:r>
    </w:p>
    <w:p w14:paraId="387322BE" w14:textId="77777777" w:rsidR="0096657B" w:rsidRPr="00451E0A" w:rsidRDefault="00065D94" w:rsidP="00065D94">
      <w:pPr>
        <w:tabs>
          <w:tab w:val="left" w:pos="567"/>
        </w:tabs>
        <w:spacing w:after="0"/>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ab/>
      </w:r>
      <w:r w:rsidR="00CC1E96" w:rsidRPr="00451E0A">
        <w:rPr>
          <w:rFonts w:ascii="Times New Roman" w:hAnsi="Times New Roman" w:cs="Times New Roman"/>
          <w:sz w:val="24"/>
          <w:szCs w:val="24"/>
          <w:lang w:val="sr-Cyrl-CS"/>
        </w:rPr>
        <w:t>Фискални рачун</w:t>
      </w:r>
      <w:r w:rsidR="00694741" w:rsidRPr="00451E0A">
        <w:rPr>
          <w:rFonts w:ascii="Times New Roman" w:hAnsi="Times New Roman" w:cs="Times New Roman"/>
          <w:sz w:val="24"/>
          <w:szCs w:val="24"/>
          <w:lang w:val="sr-Cyrl-CS"/>
        </w:rPr>
        <w:t>, односно посебан рачун</w:t>
      </w:r>
      <w:r w:rsidR="00CC1E96" w:rsidRPr="00451E0A">
        <w:rPr>
          <w:rFonts w:ascii="Times New Roman" w:hAnsi="Times New Roman" w:cs="Times New Roman"/>
          <w:sz w:val="24"/>
          <w:szCs w:val="24"/>
          <w:lang w:val="sr-Cyrl-CS"/>
        </w:rPr>
        <w:t xml:space="preserve"> се издаје </w:t>
      </w:r>
      <w:r w:rsidR="00694741" w:rsidRPr="00451E0A">
        <w:rPr>
          <w:rFonts w:ascii="Times New Roman" w:hAnsi="Times New Roman" w:cs="Times New Roman"/>
          <w:sz w:val="24"/>
          <w:szCs w:val="24"/>
          <w:lang w:val="sr-Cyrl-CS"/>
        </w:rPr>
        <w:t xml:space="preserve">најкасније </w:t>
      </w:r>
      <w:r w:rsidR="00CC1E96" w:rsidRPr="00451E0A">
        <w:rPr>
          <w:rFonts w:ascii="Times New Roman" w:hAnsi="Times New Roman" w:cs="Times New Roman"/>
          <w:sz w:val="24"/>
          <w:szCs w:val="24"/>
          <w:lang w:val="sr-Cyrl-CS"/>
        </w:rPr>
        <w:t>на да</w:t>
      </w:r>
      <w:r w:rsidR="008A1A38" w:rsidRPr="00451E0A">
        <w:rPr>
          <w:rFonts w:ascii="Times New Roman" w:hAnsi="Times New Roman" w:cs="Times New Roman"/>
          <w:sz w:val="24"/>
          <w:szCs w:val="24"/>
          <w:lang w:val="sr-Cyrl-CS"/>
        </w:rPr>
        <w:t xml:space="preserve">н завршетка пружене </w:t>
      </w:r>
      <w:r w:rsidR="00CC1E96" w:rsidRPr="00451E0A">
        <w:rPr>
          <w:rFonts w:ascii="Times New Roman" w:hAnsi="Times New Roman" w:cs="Times New Roman"/>
          <w:sz w:val="24"/>
          <w:szCs w:val="24"/>
          <w:lang w:val="sr-Cyrl-CS"/>
        </w:rPr>
        <w:t>услуге</w:t>
      </w:r>
      <w:r w:rsidR="008A1A38" w:rsidRPr="00451E0A">
        <w:rPr>
          <w:rFonts w:ascii="Times New Roman" w:hAnsi="Times New Roman" w:cs="Times New Roman"/>
          <w:sz w:val="24"/>
          <w:szCs w:val="24"/>
          <w:lang w:val="sr-Cyrl-CS"/>
        </w:rPr>
        <w:t xml:space="preserve"> смештаја</w:t>
      </w:r>
      <w:r w:rsidR="00CC1E96" w:rsidRPr="00451E0A">
        <w:rPr>
          <w:rFonts w:ascii="Times New Roman" w:hAnsi="Times New Roman" w:cs="Times New Roman"/>
          <w:sz w:val="24"/>
          <w:szCs w:val="24"/>
          <w:lang w:val="sr-Cyrl-CS"/>
        </w:rPr>
        <w:t>.</w:t>
      </w:r>
    </w:p>
    <w:p w14:paraId="3408B661" w14:textId="7C77C84E" w:rsidR="00BE5DB4" w:rsidRPr="00451E0A" w:rsidRDefault="00CC1E96"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Ваучери </w:t>
      </w:r>
      <w:r w:rsidR="00A0474A" w:rsidRPr="00451E0A">
        <w:rPr>
          <w:rFonts w:ascii="Times New Roman" w:hAnsi="Times New Roman" w:cs="Times New Roman"/>
          <w:sz w:val="24"/>
          <w:szCs w:val="24"/>
          <w:lang w:val="sr-Cyrl-CS"/>
        </w:rPr>
        <w:t>уз које</w:t>
      </w:r>
      <w:r w:rsidR="008A1A38" w:rsidRPr="00451E0A">
        <w:rPr>
          <w:rFonts w:ascii="Times New Roman" w:hAnsi="Times New Roman" w:cs="Times New Roman"/>
          <w:sz w:val="24"/>
          <w:szCs w:val="24"/>
          <w:lang w:val="sr-Cyrl-CS"/>
        </w:rPr>
        <w:t xml:space="preserve"> се прилажу</w:t>
      </w:r>
      <w:r w:rsidRPr="00451E0A">
        <w:rPr>
          <w:rFonts w:ascii="Times New Roman" w:hAnsi="Times New Roman" w:cs="Times New Roman"/>
          <w:sz w:val="24"/>
          <w:szCs w:val="24"/>
          <w:lang w:val="sr-Cyrl-CS"/>
        </w:rPr>
        <w:t xml:space="preserve"> </w:t>
      </w:r>
      <w:r w:rsidR="00694741" w:rsidRPr="00451E0A">
        <w:rPr>
          <w:rFonts w:ascii="Times New Roman" w:hAnsi="Times New Roman" w:cs="Times New Roman"/>
          <w:sz w:val="24"/>
          <w:szCs w:val="24"/>
          <w:lang w:val="sr-Cyrl-CS"/>
        </w:rPr>
        <w:t>прописани</w:t>
      </w:r>
      <w:r w:rsidRPr="00451E0A">
        <w:rPr>
          <w:rFonts w:ascii="Times New Roman" w:hAnsi="Times New Roman" w:cs="Times New Roman"/>
          <w:sz w:val="24"/>
          <w:szCs w:val="24"/>
          <w:lang w:val="sr-Cyrl-CS"/>
        </w:rPr>
        <w:t xml:space="preserve"> рачун</w:t>
      </w:r>
      <w:r w:rsidR="00301B47" w:rsidRPr="00451E0A">
        <w:rPr>
          <w:rFonts w:ascii="Times New Roman" w:hAnsi="Times New Roman" w:cs="Times New Roman"/>
          <w:sz w:val="24"/>
          <w:szCs w:val="24"/>
          <w:lang w:val="sr-Cyrl-CS"/>
        </w:rPr>
        <w:t>и</w:t>
      </w:r>
      <w:r w:rsidRPr="00451E0A">
        <w:rPr>
          <w:rFonts w:ascii="Times New Roman" w:hAnsi="Times New Roman" w:cs="Times New Roman"/>
          <w:sz w:val="24"/>
          <w:szCs w:val="24"/>
          <w:lang w:val="sr-Cyrl-CS"/>
        </w:rPr>
        <w:t xml:space="preserve"> који садрже неправилности из ст. </w:t>
      </w:r>
      <w:r w:rsidR="00A0474A" w:rsidRPr="00451E0A">
        <w:rPr>
          <w:rFonts w:ascii="Times New Roman" w:hAnsi="Times New Roman" w:cs="Times New Roman"/>
          <w:sz w:val="24"/>
          <w:szCs w:val="24"/>
          <w:lang w:val="sr-Cyrl-CS"/>
        </w:rPr>
        <w:t xml:space="preserve">3, 4. </w:t>
      </w:r>
      <w:r w:rsidRPr="00451E0A">
        <w:rPr>
          <w:rFonts w:ascii="Times New Roman" w:hAnsi="Times New Roman" w:cs="Times New Roman"/>
          <w:sz w:val="24"/>
          <w:szCs w:val="24"/>
          <w:lang w:val="sr-Cyrl-CS"/>
        </w:rPr>
        <w:t>и 10. овог члана</w:t>
      </w:r>
      <w:r w:rsidR="002437B7"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неће бити рефундирани.</w:t>
      </w:r>
    </w:p>
    <w:p w14:paraId="4D497B88" w14:textId="78D55B2F" w:rsidR="00907668" w:rsidRPr="00451E0A" w:rsidRDefault="00907668"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Ваучери уз које здравствене установе из става 1. овог члана</w:t>
      </w:r>
      <w:r w:rsidR="002437B7"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прилажу фискални рачун само за услуге превенције, лечења</w:t>
      </w:r>
      <w:r w:rsidR="00BA6216"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рехабилитације, болничког дана и др, без исказане угоститељске услуге смештаја неће бити рефундирани.</w:t>
      </w:r>
    </w:p>
    <w:p w14:paraId="1714F783" w14:textId="77777777" w:rsidR="00642D78" w:rsidRPr="00451E0A" w:rsidRDefault="00642D78" w:rsidP="00907668">
      <w:pPr>
        <w:spacing w:after="0"/>
        <w:jc w:val="both"/>
        <w:rPr>
          <w:rFonts w:ascii="Times New Roman" w:hAnsi="Times New Roman" w:cs="Times New Roman"/>
          <w:sz w:val="24"/>
          <w:szCs w:val="24"/>
          <w:lang w:val="sr-Cyrl-CS"/>
        </w:rPr>
      </w:pPr>
    </w:p>
    <w:p w14:paraId="1A680DAC" w14:textId="77777777" w:rsidR="00EC5350" w:rsidRPr="00451E0A" w:rsidRDefault="00632E6A"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4.</w:t>
      </w:r>
    </w:p>
    <w:p w14:paraId="6E477AB8" w14:textId="12D510DF" w:rsidR="0054565B" w:rsidRPr="00451E0A" w:rsidRDefault="00632E6A" w:rsidP="001E78B7">
      <w:pPr>
        <w:spacing w:after="0"/>
        <w:ind w:firstLine="567"/>
        <w:jc w:val="both"/>
        <w:rPr>
          <w:rFonts w:ascii="Times New Roman" w:hAnsi="Times New Roman" w:cs="Times New Roman"/>
          <w:bCs/>
          <w:sz w:val="24"/>
          <w:szCs w:val="24"/>
          <w:lang w:val="sr-Cyrl-CS"/>
        </w:rPr>
      </w:pPr>
      <w:r w:rsidRPr="00451E0A">
        <w:rPr>
          <w:rFonts w:ascii="Times New Roman" w:hAnsi="Times New Roman" w:cs="Times New Roman"/>
          <w:bCs/>
          <w:sz w:val="24"/>
          <w:szCs w:val="24"/>
          <w:lang w:val="sr-Cyrl-CS"/>
        </w:rPr>
        <w:t>Корисници ваучера</w:t>
      </w:r>
      <w:r w:rsidR="00C10EFA" w:rsidRPr="00451E0A">
        <w:rPr>
          <w:rFonts w:ascii="Times New Roman" w:hAnsi="Times New Roman" w:cs="Times New Roman"/>
          <w:bCs/>
          <w:sz w:val="24"/>
          <w:szCs w:val="24"/>
          <w:lang w:val="sr-Cyrl-CS"/>
        </w:rPr>
        <w:t>,</w:t>
      </w:r>
      <w:r w:rsidRPr="00451E0A">
        <w:rPr>
          <w:rFonts w:ascii="Times New Roman" w:hAnsi="Times New Roman" w:cs="Times New Roman"/>
          <w:bCs/>
          <w:sz w:val="24"/>
          <w:szCs w:val="24"/>
          <w:lang w:val="sr-Cyrl-CS"/>
        </w:rPr>
        <w:t xml:space="preserve"> у смислу ове уредбе</w:t>
      </w:r>
      <w:r w:rsidR="00C10EFA" w:rsidRPr="00451E0A">
        <w:rPr>
          <w:rFonts w:ascii="Times New Roman" w:hAnsi="Times New Roman" w:cs="Times New Roman"/>
          <w:bCs/>
          <w:sz w:val="24"/>
          <w:szCs w:val="24"/>
          <w:lang w:val="sr-Cyrl-CS"/>
        </w:rPr>
        <w:t>,</w:t>
      </w:r>
      <w:r w:rsidR="001E78B7" w:rsidRPr="00451E0A">
        <w:rPr>
          <w:rFonts w:ascii="Times New Roman" w:hAnsi="Times New Roman" w:cs="Times New Roman"/>
          <w:bCs/>
          <w:sz w:val="24"/>
          <w:szCs w:val="24"/>
          <w:lang w:val="sr-Cyrl-CS"/>
        </w:rPr>
        <w:t xml:space="preserve"> су </w:t>
      </w:r>
      <w:r w:rsidR="00C84A65" w:rsidRPr="00451E0A">
        <w:rPr>
          <w:rFonts w:ascii="Times New Roman" w:hAnsi="Times New Roman" w:cs="Times New Roman"/>
          <w:bCs/>
          <w:sz w:val="24"/>
          <w:szCs w:val="24"/>
          <w:shd w:val="clear" w:color="auto" w:fill="FFFFFF"/>
          <w:lang w:val="sr-Cyrl-CS"/>
        </w:rPr>
        <w:t>корисници права на пензију</w:t>
      </w:r>
      <w:r w:rsidR="001E78B7" w:rsidRPr="00451E0A">
        <w:rPr>
          <w:rFonts w:ascii="Times New Roman" w:hAnsi="Times New Roman" w:cs="Times New Roman"/>
          <w:bCs/>
          <w:sz w:val="24"/>
          <w:szCs w:val="24"/>
          <w:shd w:val="clear" w:color="auto" w:fill="FFFFFF"/>
          <w:lang w:val="sr-Cyrl-CS"/>
        </w:rPr>
        <w:t xml:space="preserve">, </w:t>
      </w:r>
      <w:r w:rsidR="001828C0" w:rsidRPr="00451E0A">
        <w:rPr>
          <w:rFonts w:ascii="Times New Roman" w:hAnsi="Times New Roman" w:cs="Times New Roman"/>
          <w:bCs/>
          <w:sz w:val="24"/>
          <w:szCs w:val="24"/>
          <w:lang w:val="sr-Cyrl-CS"/>
        </w:rPr>
        <w:t>чији месечни износ</w:t>
      </w:r>
      <w:r w:rsidR="001E78B7" w:rsidRPr="00451E0A">
        <w:rPr>
          <w:rFonts w:ascii="Times New Roman" w:hAnsi="Times New Roman" w:cs="Times New Roman"/>
          <w:bCs/>
          <w:sz w:val="24"/>
          <w:szCs w:val="24"/>
          <w:lang w:val="sr-Cyrl-CS"/>
        </w:rPr>
        <w:t xml:space="preserve"> не прелаз</w:t>
      </w:r>
      <w:r w:rsidR="0048520B" w:rsidRPr="00451E0A">
        <w:rPr>
          <w:rFonts w:ascii="Times New Roman" w:hAnsi="Times New Roman" w:cs="Times New Roman"/>
          <w:bCs/>
          <w:sz w:val="24"/>
          <w:szCs w:val="24"/>
          <w:lang w:val="sr-Cyrl-CS"/>
        </w:rPr>
        <w:t>и</w:t>
      </w:r>
      <w:r w:rsidR="001E78B7" w:rsidRPr="00451E0A">
        <w:rPr>
          <w:rFonts w:ascii="Times New Roman" w:hAnsi="Times New Roman" w:cs="Times New Roman"/>
          <w:bCs/>
          <w:sz w:val="24"/>
          <w:szCs w:val="24"/>
          <w:lang w:val="sr-Cyrl-CS"/>
        </w:rPr>
        <w:t xml:space="preserve"> 80.000 динара </w:t>
      </w:r>
      <w:r w:rsidR="001E78B7" w:rsidRPr="00451E0A">
        <w:rPr>
          <w:rFonts w:ascii="Times New Roman" w:hAnsi="Times New Roman" w:cs="Times New Roman"/>
          <w:bCs/>
          <w:sz w:val="24"/>
          <w:szCs w:val="24"/>
          <w:shd w:val="clear" w:color="auto" w:fill="FFFFFF"/>
          <w:lang w:val="sr-Cyrl-CS"/>
        </w:rPr>
        <w:t>(</w:t>
      </w:r>
      <w:r w:rsidR="001828C0" w:rsidRPr="00451E0A">
        <w:rPr>
          <w:rFonts w:ascii="Times New Roman" w:hAnsi="Times New Roman" w:cs="Times New Roman"/>
          <w:bCs/>
          <w:sz w:val="24"/>
          <w:szCs w:val="24"/>
          <w:shd w:val="clear" w:color="auto" w:fill="FFFFFF"/>
          <w:lang w:val="sr-Cyrl-CS"/>
        </w:rPr>
        <w:t xml:space="preserve">у </w:t>
      </w:r>
      <w:r w:rsidR="001E78B7" w:rsidRPr="00451E0A">
        <w:rPr>
          <w:rFonts w:ascii="Times New Roman" w:hAnsi="Times New Roman" w:cs="Times New Roman"/>
          <w:bCs/>
          <w:sz w:val="24"/>
          <w:szCs w:val="24"/>
          <w:shd w:val="clear" w:color="auto" w:fill="FFFFFF"/>
          <w:lang w:val="sr-Cyrl-CS"/>
        </w:rPr>
        <w:t>даљем тексту: корисници ваучера).</w:t>
      </w:r>
    </w:p>
    <w:p w14:paraId="12FA5644" w14:textId="77777777" w:rsidR="008C0FFE" w:rsidRPr="00451E0A" w:rsidRDefault="008A669B" w:rsidP="00CE7E61">
      <w:pPr>
        <w:spacing w:after="0"/>
        <w:ind w:firstLine="567"/>
        <w:jc w:val="both"/>
        <w:rPr>
          <w:rFonts w:ascii="Times New Roman" w:hAnsi="Times New Roman" w:cs="Times New Roman"/>
          <w:bCs/>
          <w:sz w:val="24"/>
          <w:szCs w:val="24"/>
          <w:lang w:val="sr-Cyrl-CS"/>
        </w:rPr>
      </w:pPr>
      <w:r w:rsidRPr="00451E0A">
        <w:rPr>
          <w:rFonts w:ascii="Times New Roman" w:hAnsi="Times New Roman" w:cs="Times New Roman"/>
          <w:bCs/>
          <w:sz w:val="24"/>
          <w:szCs w:val="24"/>
          <w:lang w:val="sr-Cyrl-CS"/>
        </w:rPr>
        <w:t xml:space="preserve">Ваучер у износу од </w:t>
      </w:r>
      <w:r w:rsidR="00E33F8C" w:rsidRPr="00451E0A">
        <w:rPr>
          <w:rFonts w:ascii="Times New Roman" w:hAnsi="Times New Roman" w:cs="Times New Roman"/>
          <w:bCs/>
          <w:sz w:val="24"/>
          <w:szCs w:val="24"/>
          <w:lang w:val="sr-Cyrl-CS"/>
        </w:rPr>
        <w:t>10</w:t>
      </w:r>
      <w:r w:rsidRPr="00451E0A">
        <w:rPr>
          <w:rFonts w:ascii="Times New Roman" w:hAnsi="Times New Roman" w:cs="Times New Roman"/>
          <w:bCs/>
          <w:sz w:val="24"/>
          <w:szCs w:val="24"/>
          <w:lang w:val="sr-Cyrl-CS"/>
        </w:rPr>
        <w:t>.000 динара може да се користи само за услуге смештаја</w:t>
      </w:r>
      <w:r w:rsidR="00DA6BA0" w:rsidRPr="00451E0A">
        <w:rPr>
          <w:rFonts w:ascii="Times New Roman" w:hAnsi="Times New Roman" w:cs="Times New Roman"/>
          <w:bCs/>
          <w:sz w:val="24"/>
          <w:szCs w:val="24"/>
          <w:lang w:val="sr-Cyrl-CS"/>
        </w:rPr>
        <w:t>,</w:t>
      </w:r>
      <w:r w:rsidRPr="00451E0A">
        <w:rPr>
          <w:rFonts w:ascii="Times New Roman" w:hAnsi="Times New Roman" w:cs="Times New Roman"/>
          <w:bCs/>
          <w:sz w:val="24"/>
          <w:szCs w:val="24"/>
          <w:lang w:val="sr-Cyrl-CS"/>
        </w:rPr>
        <w:t xml:space="preserve"> </w:t>
      </w:r>
      <w:r w:rsidR="00352BA9" w:rsidRPr="00451E0A">
        <w:rPr>
          <w:rFonts w:ascii="Times New Roman" w:hAnsi="Times New Roman" w:cs="Times New Roman"/>
          <w:bCs/>
          <w:sz w:val="24"/>
          <w:szCs w:val="24"/>
          <w:lang w:val="sr-Cyrl-CS"/>
        </w:rPr>
        <w:t>за које</w:t>
      </w:r>
      <w:r w:rsidR="00BC72E7" w:rsidRPr="00451E0A">
        <w:rPr>
          <w:rFonts w:ascii="Times New Roman" w:hAnsi="Times New Roman" w:cs="Times New Roman"/>
          <w:bCs/>
          <w:sz w:val="24"/>
          <w:szCs w:val="24"/>
          <w:lang w:val="sr-Cyrl-CS"/>
        </w:rPr>
        <w:t xml:space="preserve"> је издата потврда о резервацији, на начин прописан овом уредбом.</w:t>
      </w:r>
    </w:p>
    <w:p w14:paraId="28CC2E3E" w14:textId="77777777" w:rsidR="008C0FFE" w:rsidRPr="00451E0A" w:rsidRDefault="008C0FFE" w:rsidP="00CE7E61">
      <w:pPr>
        <w:spacing w:after="0"/>
        <w:ind w:firstLine="567"/>
        <w:jc w:val="both"/>
        <w:rPr>
          <w:rFonts w:ascii="Times New Roman" w:hAnsi="Times New Roman" w:cs="Times New Roman"/>
          <w:bCs/>
          <w:sz w:val="24"/>
          <w:szCs w:val="24"/>
          <w:lang w:val="sr-Cyrl-CS"/>
        </w:rPr>
      </w:pPr>
      <w:r w:rsidRPr="00451E0A">
        <w:rPr>
          <w:rFonts w:ascii="Times New Roman" w:hAnsi="Times New Roman" w:cs="Times New Roman"/>
          <w:bCs/>
          <w:sz w:val="24"/>
          <w:szCs w:val="24"/>
          <w:lang w:val="sr-Cyrl-CS"/>
        </w:rPr>
        <w:t>Корисник ваучера је дужан да ваучер користи лично</w:t>
      </w:r>
      <w:r w:rsidR="00BC72E7" w:rsidRPr="00451E0A">
        <w:rPr>
          <w:rFonts w:ascii="Times New Roman" w:hAnsi="Times New Roman" w:cs="Times New Roman"/>
          <w:bCs/>
          <w:sz w:val="24"/>
          <w:szCs w:val="24"/>
          <w:lang w:val="sr-Cyrl-CS"/>
        </w:rPr>
        <w:t xml:space="preserve">. </w:t>
      </w:r>
    </w:p>
    <w:p w14:paraId="3C16DB90" w14:textId="77777777" w:rsidR="008C0FFE" w:rsidRPr="00451E0A" w:rsidRDefault="008C0FFE" w:rsidP="008C0FFE">
      <w:pPr>
        <w:spacing w:after="0"/>
        <w:jc w:val="both"/>
        <w:rPr>
          <w:rFonts w:ascii="Times New Roman" w:hAnsi="Times New Roman" w:cs="Times New Roman"/>
          <w:sz w:val="24"/>
          <w:szCs w:val="24"/>
          <w:lang w:val="sr-Cyrl-CS"/>
        </w:rPr>
      </w:pPr>
    </w:p>
    <w:p w14:paraId="53F1F163" w14:textId="77777777" w:rsidR="00EC5350" w:rsidRPr="00451E0A" w:rsidRDefault="00632E6A"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5.</w:t>
      </w:r>
    </w:p>
    <w:p w14:paraId="03C64726" w14:textId="12AA10AB" w:rsidR="00C41124" w:rsidRPr="00451E0A" w:rsidRDefault="00632E6A" w:rsidP="00C4112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Подстицање развоја домаће</w:t>
      </w:r>
      <w:r w:rsidR="003C37E7" w:rsidRPr="00451E0A">
        <w:rPr>
          <w:rFonts w:ascii="Times New Roman" w:hAnsi="Times New Roman" w:cs="Times New Roman"/>
          <w:sz w:val="24"/>
          <w:szCs w:val="24"/>
          <w:lang w:val="sr-Cyrl-CS"/>
        </w:rPr>
        <w:t xml:space="preserve">г туризма спроводи Министарство </w:t>
      </w:r>
      <w:r w:rsidRPr="00451E0A">
        <w:rPr>
          <w:rFonts w:ascii="Times New Roman" w:hAnsi="Times New Roman" w:cs="Times New Roman"/>
          <w:sz w:val="24"/>
          <w:szCs w:val="24"/>
          <w:lang w:val="sr-Cyrl-CS"/>
        </w:rPr>
        <w:t xml:space="preserve">туризма и </w:t>
      </w:r>
      <w:r w:rsidR="003C37E7" w:rsidRPr="00451E0A">
        <w:rPr>
          <w:rFonts w:ascii="Times New Roman" w:hAnsi="Times New Roman" w:cs="Times New Roman"/>
          <w:sz w:val="24"/>
          <w:szCs w:val="24"/>
          <w:lang w:val="sr-Cyrl-CS"/>
        </w:rPr>
        <w:t>омладине</w:t>
      </w:r>
      <w:r w:rsidRPr="00451E0A">
        <w:rPr>
          <w:rFonts w:ascii="Times New Roman" w:hAnsi="Times New Roman" w:cs="Times New Roman"/>
          <w:sz w:val="24"/>
          <w:szCs w:val="24"/>
          <w:lang w:val="sr-Cyrl-CS"/>
        </w:rPr>
        <w:t xml:space="preserve"> (у даљем тексту: Министарство), у сарадњи са Министарством финансија</w:t>
      </w:r>
      <w:r w:rsidR="000E1AF6"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филијалама Републичког фонда за п</w:t>
      </w:r>
      <w:r w:rsidR="00752CC4" w:rsidRPr="00451E0A">
        <w:rPr>
          <w:rFonts w:ascii="Times New Roman" w:hAnsi="Times New Roman" w:cs="Times New Roman"/>
          <w:sz w:val="24"/>
          <w:szCs w:val="24"/>
          <w:lang w:val="sr-Cyrl-CS"/>
        </w:rPr>
        <w:t>ензијско и инвалидско осигурање (у даљем тексту: ПИО фонд)</w:t>
      </w:r>
      <w:r w:rsidR="00053BC6"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и „Пошта Србије”</w:t>
      </w:r>
      <w:r w:rsidR="00574046" w:rsidRPr="00451E0A">
        <w:rPr>
          <w:rFonts w:ascii="Times New Roman" w:hAnsi="Times New Roman" w:cs="Times New Roman"/>
          <w:sz w:val="24"/>
          <w:szCs w:val="24"/>
          <w:lang w:val="sr-Cyrl-CS"/>
        </w:rPr>
        <w:t xml:space="preserve"> д.о.о</w:t>
      </w:r>
      <w:r w:rsidRPr="00451E0A">
        <w:rPr>
          <w:rFonts w:ascii="Times New Roman" w:hAnsi="Times New Roman" w:cs="Times New Roman"/>
          <w:sz w:val="24"/>
          <w:szCs w:val="24"/>
          <w:lang w:val="sr-Cyrl-CS"/>
        </w:rPr>
        <w:t>, Београд</w:t>
      </w:r>
      <w:r w:rsidR="003C37E7" w:rsidRPr="00451E0A">
        <w:rPr>
          <w:rFonts w:ascii="Times New Roman" w:hAnsi="Times New Roman" w:cs="Times New Roman"/>
          <w:sz w:val="24"/>
          <w:szCs w:val="24"/>
          <w:lang w:val="sr-Cyrl-CS"/>
        </w:rPr>
        <w:t xml:space="preserve"> (у даљем тексту: Пошта Србије).</w:t>
      </w:r>
    </w:p>
    <w:p w14:paraId="68A42AA9" w14:textId="77777777" w:rsidR="00C41124" w:rsidRPr="00451E0A" w:rsidRDefault="00C41124" w:rsidP="00C41124">
      <w:pPr>
        <w:spacing w:after="0"/>
        <w:ind w:firstLine="567"/>
        <w:jc w:val="both"/>
        <w:rPr>
          <w:rFonts w:ascii="Times New Roman" w:hAnsi="Times New Roman" w:cs="Times New Roman"/>
          <w:sz w:val="24"/>
          <w:szCs w:val="24"/>
          <w:lang w:val="sr-Cyrl-CS"/>
        </w:rPr>
      </w:pPr>
    </w:p>
    <w:p w14:paraId="7D057586" w14:textId="77777777" w:rsidR="00EC5350" w:rsidRPr="00451E0A" w:rsidRDefault="00632E6A"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6.</w:t>
      </w:r>
    </w:p>
    <w:p w14:paraId="557A979B" w14:textId="77777777" w:rsidR="00EC5350" w:rsidRPr="00451E0A" w:rsidRDefault="00632E6A"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Министарство објављује обавештење којим се позивају Угоститељи да се пријаве ради реализације шеме доделе ваучера корисницима.</w:t>
      </w:r>
    </w:p>
    <w:p w14:paraId="5B16EDF3" w14:textId="77777777" w:rsidR="009910F7" w:rsidRPr="00451E0A" w:rsidRDefault="00632E6A"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Пријав</w:t>
      </w:r>
      <w:r w:rsidR="00712725" w:rsidRPr="00451E0A">
        <w:rPr>
          <w:rFonts w:ascii="Times New Roman" w:hAnsi="Times New Roman" w:cs="Times New Roman"/>
          <w:sz w:val="24"/>
          <w:szCs w:val="24"/>
          <w:lang w:val="sr-Cyrl-CS"/>
        </w:rPr>
        <w:t>у</w:t>
      </w:r>
      <w:r w:rsidRPr="00451E0A">
        <w:rPr>
          <w:rFonts w:ascii="Times New Roman" w:hAnsi="Times New Roman" w:cs="Times New Roman"/>
          <w:sz w:val="24"/>
          <w:szCs w:val="24"/>
          <w:lang w:val="sr-Cyrl-CS"/>
        </w:rPr>
        <w:t xml:space="preserve"> за учешће у реализацији шеме доделе ваучера корисницима (у даљем тексту: пријава за учешће), Министарству</w:t>
      </w:r>
      <w:r w:rsidR="00FD6B15" w:rsidRPr="00451E0A">
        <w:rPr>
          <w:rFonts w:ascii="Times New Roman" w:hAnsi="Times New Roman" w:cs="Times New Roman"/>
          <w:sz w:val="24"/>
          <w:szCs w:val="24"/>
          <w:lang w:val="sr-Cyrl-CS"/>
        </w:rPr>
        <w:t xml:space="preserve">, са </w:t>
      </w:r>
      <w:r w:rsidR="00991C48" w:rsidRPr="00451E0A">
        <w:rPr>
          <w:rFonts w:ascii="Times New Roman" w:hAnsi="Times New Roman" w:cs="Times New Roman"/>
          <w:sz w:val="24"/>
          <w:szCs w:val="24"/>
          <w:lang w:val="sr-Cyrl-CS"/>
        </w:rPr>
        <w:t xml:space="preserve">свог </w:t>
      </w:r>
      <w:r w:rsidR="00FD6B15" w:rsidRPr="00451E0A">
        <w:rPr>
          <w:rFonts w:ascii="Times New Roman" w:hAnsi="Times New Roman" w:cs="Times New Roman"/>
          <w:sz w:val="24"/>
          <w:szCs w:val="24"/>
          <w:lang w:val="sr-Cyrl-CS"/>
        </w:rPr>
        <w:t>главног корисничког налога,</w:t>
      </w:r>
      <w:r w:rsidRPr="00451E0A">
        <w:rPr>
          <w:rFonts w:ascii="Times New Roman" w:hAnsi="Times New Roman" w:cs="Times New Roman"/>
          <w:sz w:val="24"/>
          <w:szCs w:val="24"/>
          <w:lang w:val="sr-Cyrl-CS"/>
        </w:rPr>
        <w:t xml:space="preserve"> подносе Угоститељи</w:t>
      </w:r>
      <w:r w:rsidR="00712725" w:rsidRPr="00451E0A">
        <w:rPr>
          <w:rFonts w:ascii="Times New Roman" w:hAnsi="Times New Roman" w:cs="Times New Roman"/>
          <w:sz w:val="24"/>
          <w:szCs w:val="24"/>
          <w:lang w:val="sr-Cyrl-CS"/>
        </w:rPr>
        <w:t xml:space="preserve"> a</w:t>
      </w:r>
      <w:r w:rsidR="00037164" w:rsidRPr="00451E0A">
        <w:rPr>
          <w:rFonts w:ascii="Times New Roman" w:hAnsi="Times New Roman" w:cs="Times New Roman"/>
          <w:sz w:val="24"/>
          <w:szCs w:val="24"/>
          <w:lang w:val="sr-Cyrl-CS"/>
        </w:rPr>
        <w:t xml:space="preserve">плицирањем кроз </w:t>
      </w:r>
      <w:r w:rsidR="00230EB7" w:rsidRPr="00451E0A">
        <w:rPr>
          <w:rFonts w:ascii="Times New Roman" w:hAnsi="Times New Roman" w:cs="Times New Roman"/>
          <w:sz w:val="24"/>
          <w:szCs w:val="24"/>
          <w:lang w:val="sr-Cyrl-CS"/>
        </w:rPr>
        <w:t>Ц</w:t>
      </w:r>
      <w:r w:rsidR="00712725" w:rsidRPr="00451E0A">
        <w:rPr>
          <w:rFonts w:ascii="Times New Roman" w:hAnsi="Times New Roman" w:cs="Times New Roman"/>
          <w:sz w:val="24"/>
          <w:szCs w:val="24"/>
          <w:lang w:val="sr-Cyrl-CS"/>
        </w:rPr>
        <w:t>ентралн</w:t>
      </w:r>
      <w:r w:rsidR="00F8250D" w:rsidRPr="00451E0A">
        <w:rPr>
          <w:rFonts w:ascii="Times New Roman" w:hAnsi="Times New Roman" w:cs="Times New Roman"/>
          <w:sz w:val="24"/>
          <w:szCs w:val="24"/>
          <w:lang w:val="sr-Cyrl-CS"/>
        </w:rPr>
        <w:t>и</w:t>
      </w:r>
      <w:r w:rsidR="00712725" w:rsidRPr="00451E0A">
        <w:rPr>
          <w:rFonts w:ascii="Times New Roman" w:hAnsi="Times New Roman" w:cs="Times New Roman"/>
          <w:sz w:val="24"/>
          <w:szCs w:val="24"/>
          <w:lang w:val="sr-Cyrl-CS"/>
        </w:rPr>
        <w:t xml:space="preserve"> информацион</w:t>
      </w:r>
      <w:r w:rsidR="00F8250D" w:rsidRPr="00451E0A">
        <w:rPr>
          <w:rFonts w:ascii="Times New Roman" w:hAnsi="Times New Roman" w:cs="Times New Roman"/>
          <w:sz w:val="24"/>
          <w:szCs w:val="24"/>
          <w:lang w:val="sr-Cyrl-CS"/>
        </w:rPr>
        <w:t>и</w:t>
      </w:r>
      <w:r w:rsidR="00167071" w:rsidRPr="00451E0A">
        <w:rPr>
          <w:rFonts w:ascii="Times New Roman" w:hAnsi="Times New Roman" w:cs="Times New Roman"/>
          <w:sz w:val="24"/>
          <w:szCs w:val="24"/>
          <w:lang w:val="sr-Cyrl-CS"/>
        </w:rPr>
        <w:t xml:space="preserve"> систем</w:t>
      </w:r>
      <w:r w:rsidR="00712725" w:rsidRPr="00451E0A">
        <w:rPr>
          <w:rFonts w:ascii="Times New Roman" w:hAnsi="Times New Roman" w:cs="Times New Roman"/>
          <w:sz w:val="24"/>
          <w:szCs w:val="24"/>
          <w:lang w:val="sr-Cyrl-CS"/>
        </w:rPr>
        <w:t xml:space="preserve"> у области угоститељства и туризма (Е-туриста) (у даљем тексту: ЦИС)</w:t>
      </w:r>
      <w:r w:rsidR="00C26E8F" w:rsidRPr="00451E0A">
        <w:rPr>
          <w:rFonts w:ascii="Times New Roman" w:hAnsi="Times New Roman" w:cs="Times New Roman"/>
          <w:sz w:val="24"/>
          <w:szCs w:val="24"/>
          <w:lang w:val="sr-Cyrl-CS"/>
        </w:rPr>
        <w:t>.</w:t>
      </w:r>
    </w:p>
    <w:p w14:paraId="19B3588C" w14:textId="77777777" w:rsidR="009910F7" w:rsidRPr="00451E0A" w:rsidRDefault="009910F7"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Пријава за учешће нарочито садржи:</w:t>
      </w:r>
    </w:p>
    <w:p w14:paraId="1058C176" w14:textId="1D3B0451" w:rsidR="00EE3FE9" w:rsidRPr="00451E0A" w:rsidRDefault="009910F7" w:rsidP="00EE3FE9">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1) </w:t>
      </w:r>
      <w:r w:rsidR="00E54937" w:rsidRPr="00451E0A">
        <w:rPr>
          <w:rFonts w:ascii="Times New Roman" w:hAnsi="Times New Roman" w:cs="Times New Roman"/>
          <w:sz w:val="24"/>
          <w:szCs w:val="24"/>
          <w:lang w:val="sr-Cyrl-CS"/>
        </w:rPr>
        <w:t>пословно име</w:t>
      </w:r>
      <w:r w:rsidR="00B86787" w:rsidRPr="00451E0A">
        <w:rPr>
          <w:rFonts w:ascii="Times New Roman" w:hAnsi="Times New Roman" w:cs="Times New Roman"/>
          <w:sz w:val="24"/>
          <w:szCs w:val="24"/>
          <w:lang w:val="sr-Cyrl-CS"/>
        </w:rPr>
        <w:t>, односно</w:t>
      </w:r>
      <w:r w:rsidR="00EE3FE9" w:rsidRPr="00451E0A">
        <w:rPr>
          <w:rFonts w:ascii="Times New Roman" w:hAnsi="Times New Roman" w:cs="Times New Roman"/>
          <w:sz w:val="24"/>
          <w:szCs w:val="24"/>
          <w:lang w:val="sr-Cyrl-CS"/>
        </w:rPr>
        <w:t xml:space="preserve"> </w:t>
      </w:r>
      <w:r w:rsidR="00B86787" w:rsidRPr="00451E0A">
        <w:rPr>
          <w:rFonts w:ascii="Times New Roman" w:hAnsi="Times New Roman" w:cs="Times New Roman"/>
          <w:sz w:val="24"/>
          <w:szCs w:val="24"/>
          <w:lang w:val="sr-Cyrl-CS"/>
        </w:rPr>
        <w:t xml:space="preserve">име и презиме </w:t>
      </w:r>
      <w:r w:rsidR="00EE3FE9" w:rsidRPr="00451E0A">
        <w:rPr>
          <w:rFonts w:ascii="Times New Roman" w:hAnsi="Times New Roman" w:cs="Times New Roman"/>
          <w:sz w:val="24"/>
          <w:szCs w:val="24"/>
          <w:lang w:val="sr-Cyrl-CS"/>
        </w:rPr>
        <w:t>Угоститеља;</w:t>
      </w:r>
    </w:p>
    <w:p w14:paraId="38029419" w14:textId="2E84818A" w:rsidR="00EE3FE9" w:rsidRPr="00451E0A" w:rsidRDefault="009910F7" w:rsidP="00EE3FE9">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2) </w:t>
      </w:r>
      <w:r w:rsidR="00EE3FE9" w:rsidRPr="00451E0A">
        <w:rPr>
          <w:rFonts w:ascii="Times New Roman" w:hAnsi="Times New Roman" w:cs="Times New Roman"/>
          <w:sz w:val="24"/>
          <w:szCs w:val="24"/>
          <w:lang w:val="sr-Cyrl-CS"/>
        </w:rPr>
        <w:t>матични број, односно ЈМБГ Угос</w:t>
      </w:r>
      <w:r w:rsidR="00F806B3" w:rsidRPr="00451E0A">
        <w:rPr>
          <w:rFonts w:ascii="Times New Roman" w:hAnsi="Times New Roman" w:cs="Times New Roman"/>
          <w:sz w:val="24"/>
          <w:szCs w:val="24"/>
          <w:lang w:val="sr-Cyrl-CS"/>
        </w:rPr>
        <w:t>т</w:t>
      </w:r>
      <w:r w:rsidR="00EE3FE9" w:rsidRPr="00451E0A">
        <w:rPr>
          <w:rFonts w:ascii="Times New Roman" w:hAnsi="Times New Roman" w:cs="Times New Roman"/>
          <w:sz w:val="24"/>
          <w:szCs w:val="24"/>
          <w:lang w:val="sr-Cyrl-CS"/>
        </w:rPr>
        <w:t>итеља;</w:t>
      </w:r>
    </w:p>
    <w:p w14:paraId="55F860D1" w14:textId="77777777" w:rsidR="009910F7" w:rsidRPr="00451E0A" w:rsidRDefault="00BA6216"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3) седиште, односно адресу </w:t>
      </w:r>
      <w:r w:rsidR="009910F7" w:rsidRPr="00451E0A">
        <w:rPr>
          <w:rFonts w:ascii="Times New Roman" w:hAnsi="Times New Roman" w:cs="Times New Roman"/>
          <w:sz w:val="24"/>
          <w:szCs w:val="24"/>
          <w:lang w:val="sr-Cyrl-CS"/>
        </w:rPr>
        <w:t>Угоститеља (улица</w:t>
      </w:r>
      <w:r w:rsidRPr="00451E0A">
        <w:rPr>
          <w:rFonts w:ascii="Times New Roman" w:hAnsi="Times New Roman" w:cs="Times New Roman"/>
          <w:sz w:val="24"/>
          <w:szCs w:val="24"/>
          <w:lang w:val="sr-Cyrl-CS"/>
        </w:rPr>
        <w:t xml:space="preserve"> и </w:t>
      </w:r>
      <w:r w:rsidR="009910F7" w:rsidRPr="00451E0A">
        <w:rPr>
          <w:rFonts w:ascii="Times New Roman" w:hAnsi="Times New Roman" w:cs="Times New Roman"/>
          <w:sz w:val="24"/>
          <w:szCs w:val="24"/>
          <w:lang w:val="sr-Cyrl-CS"/>
        </w:rPr>
        <w:t>број, место, поштански број, општина);</w:t>
      </w:r>
    </w:p>
    <w:p w14:paraId="34A714AF" w14:textId="77777777" w:rsidR="009910F7" w:rsidRPr="00451E0A" w:rsidRDefault="009910F7"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lastRenderedPageBreak/>
        <w:t>4) податке о угоститељском објекту (јединствени идентификатор пријаве, назив, врста, адреса, као и број индивидуалних лежаја, односно податак о укупним смештајним капацитетима, а за категорисане објекте и категорија);</w:t>
      </w:r>
    </w:p>
    <w:p w14:paraId="08D1407D" w14:textId="77777777" w:rsidR="009910F7" w:rsidRPr="00451E0A" w:rsidRDefault="009910F7"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5) e-mail адресу Угоститеља;</w:t>
      </w:r>
    </w:p>
    <w:p w14:paraId="5EA3B6C0" w14:textId="660C6D3F" w:rsidR="009910F7" w:rsidRPr="00451E0A" w:rsidRDefault="009910F7"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6) </w:t>
      </w:r>
      <w:r w:rsidR="00307612" w:rsidRPr="00451E0A">
        <w:rPr>
          <w:rFonts w:ascii="Times New Roman" w:hAnsi="Times New Roman" w:cs="Times New Roman"/>
          <w:sz w:val="24"/>
          <w:szCs w:val="24"/>
          <w:lang w:val="sr-Cyrl-CS"/>
        </w:rPr>
        <w:t xml:space="preserve">контакт </w:t>
      </w:r>
      <w:r w:rsidRPr="00451E0A">
        <w:rPr>
          <w:rFonts w:ascii="Times New Roman" w:hAnsi="Times New Roman" w:cs="Times New Roman"/>
          <w:sz w:val="24"/>
          <w:szCs w:val="24"/>
          <w:lang w:val="sr-Cyrl-CS"/>
        </w:rPr>
        <w:t>телефон Угоститеља;</w:t>
      </w:r>
    </w:p>
    <w:p w14:paraId="49A6DE8F" w14:textId="77777777" w:rsidR="00DC45AF" w:rsidRPr="00451E0A" w:rsidRDefault="009910F7"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7) податке о контакт особи.</w:t>
      </w:r>
    </w:p>
    <w:p w14:paraId="21B4E2A0" w14:textId="048625B2" w:rsidR="008D05F5" w:rsidRPr="00451E0A" w:rsidRDefault="008D05F5" w:rsidP="00844F0A">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Подаци из става 3. тач. 1)-</w:t>
      </w:r>
      <w:r w:rsidR="00EB0828" w:rsidRPr="00451E0A">
        <w:rPr>
          <w:rFonts w:ascii="Times New Roman" w:hAnsi="Times New Roman" w:cs="Times New Roman"/>
          <w:sz w:val="24"/>
          <w:szCs w:val="24"/>
          <w:lang w:val="sr-Cyrl-CS"/>
        </w:rPr>
        <w:t>5</w:t>
      </w:r>
      <w:r w:rsidRPr="00451E0A">
        <w:rPr>
          <w:rFonts w:ascii="Times New Roman" w:hAnsi="Times New Roman" w:cs="Times New Roman"/>
          <w:sz w:val="24"/>
          <w:szCs w:val="24"/>
          <w:lang w:val="sr-Cyrl-CS"/>
        </w:rPr>
        <w:t>) овог члана</w:t>
      </w:r>
      <w:r w:rsidR="00027B3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генеришу се из ЦИС-а,</w:t>
      </w:r>
      <w:r w:rsidR="00882607"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а податке из</w:t>
      </w:r>
      <w:r w:rsidR="00027B39" w:rsidRPr="00451E0A">
        <w:rPr>
          <w:rFonts w:ascii="Times New Roman" w:hAnsi="Times New Roman" w:cs="Times New Roman"/>
          <w:sz w:val="24"/>
          <w:szCs w:val="24"/>
          <w:lang w:val="sr-Cyrl-CS"/>
        </w:rPr>
        <w:t xml:space="preserve"> става</w:t>
      </w:r>
      <w:r w:rsidRPr="00451E0A">
        <w:rPr>
          <w:rFonts w:ascii="Times New Roman" w:hAnsi="Times New Roman" w:cs="Times New Roman"/>
          <w:sz w:val="24"/>
          <w:szCs w:val="24"/>
          <w:lang w:val="sr-Cyrl-CS"/>
        </w:rPr>
        <w:t xml:space="preserve"> </w:t>
      </w:r>
      <w:r w:rsidR="00027B39" w:rsidRPr="00451E0A">
        <w:rPr>
          <w:rFonts w:ascii="Times New Roman" w:hAnsi="Times New Roman" w:cs="Times New Roman"/>
          <w:sz w:val="24"/>
          <w:szCs w:val="24"/>
          <w:lang w:val="sr-Cyrl-CS"/>
        </w:rPr>
        <w:t xml:space="preserve">3. </w:t>
      </w:r>
      <w:r w:rsidRPr="00451E0A">
        <w:rPr>
          <w:rFonts w:ascii="Times New Roman" w:hAnsi="Times New Roman" w:cs="Times New Roman"/>
          <w:sz w:val="24"/>
          <w:szCs w:val="24"/>
          <w:lang w:val="sr-Cyrl-CS"/>
        </w:rPr>
        <w:t xml:space="preserve">тач. </w:t>
      </w:r>
      <w:r w:rsidR="00377AAB" w:rsidRPr="00451E0A">
        <w:rPr>
          <w:rFonts w:ascii="Times New Roman" w:hAnsi="Times New Roman" w:cs="Times New Roman"/>
          <w:sz w:val="24"/>
          <w:szCs w:val="24"/>
          <w:lang w:val="sr-Cyrl-CS"/>
        </w:rPr>
        <w:t>6</w:t>
      </w:r>
      <w:r w:rsidRPr="00451E0A">
        <w:rPr>
          <w:rFonts w:ascii="Times New Roman" w:hAnsi="Times New Roman" w:cs="Times New Roman"/>
          <w:sz w:val="24"/>
          <w:szCs w:val="24"/>
          <w:lang w:val="sr-Cyrl-CS"/>
        </w:rPr>
        <w:t>)</w:t>
      </w:r>
      <w:r w:rsidR="00D46E50" w:rsidRPr="00451E0A">
        <w:rPr>
          <w:rFonts w:ascii="Times New Roman" w:hAnsi="Times New Roman" w:cs="Times New Roman"/>
          <w:sz w:val="24"/>
          <w:szCs w:val="24"/>
          <w:lang w:val="sr-Cyrl-CS"/>
        </w:rPr>
        <w:t xml:space="preserve"> и </w:t>
      </w:r>
      <w:r w:rsidR="00377AAB" w:rsidRPr="00451E0A">
        <w:rPr>
          <w:rFonts w:ascii="Times New Roman" w:hAnsi="Times New Roman" w:cs="Times New Roman"/>
          <w:sz w:val="24"/>
          <w:szCs w:val="24"/>
          <w:lang w:val="sr-Cyrl-CS"/>
        </w:rPr>
        <w:t>7</w:t>
      </w:r>
      <w:r w:rsidR="00BA6216" w:rsidRPr="00451E0A">
        <w:rPr>
          <w:rFonts w:ascii="Times New Roman" w:hAnsi="Times New Roman" w:cs="Times New Roman"/>
          <w:sz w:val="24"/>
          <w:szCs w:val="24"/>
          <w:lang w:val="sr-Cyrl-CS"/>
        </w:rPr>
        <w:t>)</w:t>
      </w:r>
      <w:r w:rsidR="00027B39" w:rsidRPr="00451E0A">
        <w:rPr>
          <w:rFonts w:ascii="Times New Roman" w:hAnsi="Times New Roman" w:cs="Times New Roman"/>
          <w:sz w:val="24"/>
          <w:szCs w:val="24"/>
          <w:lang w:val="sr-Cyrl-CS"/>
        </w:rPr>
        <w:t xml:space="preserve"> овог члана,</w:t>
      </w:r>
      <w:r w:rsidR="00BA6216"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уноси Угоститељ.</w:t>
      </w:r>
    </w:p>
    <w:p w14:paraId="3366E353" w14:textId="77777777" w:rsidR="00C26E8F" w:rsidRPr="00451E0A" w:rsidRDefault="008D05F5"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Попуњену пријаву </w:t>
      </w:r>
      <w:r w:rsidR="00882607" w:rsidRPr="00451E0A">
        <w:rPr>
          <w:rFonts w:ascii="Times New Roman" w:hAnsi="Times New Roman" w:cs="Times New Roman"/>
          <w:sz w:val="24"/>
          <w:szCs w:val="24"/>
          <w:lang w:val="sr-Cyrl-CS"/>
        </w:rPr>
        <w:t>за учешће</w:t>
      </w:r>
      <w:r w:rsidRPr="00451E0A">
        <w:rPr>
          <w:rFonts w:ascii="Times New Roman" w:hAnsi="Times New Roman" w:cs="Times New Roman"/>
          <w:sz w:val="24"/>
          <w:szCs w:val="24"/>
          <w:lang w:val="sr-Cyrl-CS"/>
        </w:rPr>
        <w:t xml:space="preserve"> Угоститељ</w:t>
      </w:r>
      <w:r w:rsidR="00882607" w:rsidRPr="00451E0A">
        <w:rPr>
          <w:rFonts w:ascii="Times New Roman" w:hAnsi="Times New Roman" w:cs="Times New Roman"/>
          <w:sz w:val="24"/>
          <w:szCs w:val="24"/>
          <w:lang w:val="sr-Cyrl-CS"/>
        </w:rPr>
        <w:t xml:space="preserve"> потписује и преко ЦИС-а прилаже</w:t>
      </w:r>
      <w:r w:rsidRPr="00451E0A">
        <w:rPr>
          <w:rFonts w:ascii="Times New Roman" w:hAnsi="Times New Roman" w:cs="Times New Roman"/>
          <w:sz w:val="24"/>
          <w:szCs w:val="24"/>
          <w:lang w:val="sr-Cyrl-CS"/>
        </w:rPr>
        <w:t xml:space="preserve"> као скениран документ</w:t>
      </w:r>
      <w:r w:rsidR="00882607" w:rsidRPr="00451E0A">
        <w:rPr>
          <w:rFonts w:ascii="Times New Roman" w:hAnsi="Times New Roman" w:cs="Times New Roman"/>
          <w:sz w:val="24"/>
          <w:szCs w:val="24"/>
          <w:lang w:val="sr-Cyrl-CS"/>
        </w:rPr>
        <w:t>.</w:t>
      </w:r>
    </w:p>
    <w:p w14:paraId="0D2BC0C5" w14:textId="77777777" w:rsidR="00C26E8F" w:rsidRPr="00451E0A" w:rsidRDefault="00632E6A"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За сваки објекат који Угоститељ ставља у функцију реализације шеме доделе ваучера подноси се посебна пријава</w:t>
      </w:r>
      <w:r w:rsidR="008F3159" w:rsidRPr="00451E0A">
        <w:rPr>
          <w:rFonts w:ascii="Times New Roman" w:hAnsi="Times New Roman" w:cs="Times New Roman"/>
          <w:sz w:val="24"/>
          <w:szCs w:val="24"/>
          <w:lang w:val="sr-Cyrl-CS"/>
        </w:rPr>
        <w:t xml:space="preserve"> за учешће</w:t>
      </w:r>
      <w:r w:rsidRPr="00451E0A">
        <w:rPr>
          <w:rFonts w:ascii="Times New Roman" w:hAnsi="Times New Roman" w:cs="Times New Roman"/>
          <w:sz w:val="24"/>
          <w:szCs w:val="24"/>
          <w:lang w:val="sr-Cyrl-CS"/>
        </w:rPr>
        <w:t>.</w:t>
      </w:r>
    </w:p>
    <w:p w14:paraId="628F0255" w14:textId="77777777" w:rsidR="00C26E8F" w:rsidRPr="00451E0A" w:rsidRDefault="004424C4"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Изузетно</w:t>
      </w:r>
      <w:r w:rsidR="00D46E50"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за објекте домаће радиности врсте апартман или соба, који се налазе на истој адреси, Угоститељ подноси једну пријаву</w:t>
      </w:r>
      <w:r w:rsidR="008F3159" w:rsidRPr="00451E0A">
        <w:rPr>
          <w:rFonts w:ascii="Times New Roman" w:hAnsi="Times New Roman" w:cs="Times New Roman"/>
          <w:sz w:val="24"/>
          <w:szCs w:val="24"/>
          <w:lang w:val="sr-Cyrl-CS"/>
        </w:rPr>
        <w:t xml:space="preserve"> за учешће</w:t>
      </w:r>
      <w:r w:rsidR="00896633" w:rsidRPr="00451E0A">
        <w:rPr>
          <w:rFonts w:ascii="Times New Roman" w:hAnsi="Times New Roman" w:cs="Times New Roman"/>
          <w:sz w:val="24"/>
          <w:szCs w:val="24"/>
          <w:lang w:val="sr-Cyrl-CS"/>
        </w:rPr>
        <w:t xml:space="preserve">, са обједињеним називом за </w:t>
      </w:r>
      <w:r w:rsidR="00E3672F" w:rsidRPr="00451E0A">
        <w:rPr>
          <w:rFonts w:ascii="Times New Roman" w:hAnsi="Times New Roman" w:cs="Times New Roman"/>
          <w:sz w:val="24"/>
          <w:szCs w:val="24"/>
          <w:lang w:val="sr-Cyrl-CS"/>
        </w:rPr>
        <w:t xml:space="preserve">те </w:t>
      </w:r>
      <w:r w:rsidR="00C26E8F" w:rsidRPr="00451E0A">
        <w:rPr>
          <w:rFonts w:ascii="Times New Roman" w:hAnsi="Times New Roman" w:cs="Times New Roman"/>
          <w:sz w:val="24"/>
          <w:szCs w:val="24"/>
          <w:lang w:val="sr-Cyrl-CS"/>
        </w:rPr>
        <w:t>објекте.</w:t>
      </w:r>
    </w:p>
    <w:p w14:paraId="23595CA2" w14:textId="77777777" w:rsidR="008F3159" w:rsidRPr="00451E0A" w:rsidRDefault="00442D04" w:rsidP="00CE7E6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Угоститељ који није евидентиран у ЦИС</w:t>
      </w:r>
      <w:r w:rsidR="00EC4D74" w:rsidRPr="00451E0A">
        <w:rPr>
          <w:rFonts w:ascii="Times New Roman" w:hAnsi="Times New Roman" w:cs="Times New Roman"/>
          <w:sz w:val="24"/>
          <w:szCs w:val="24"/>
          <w:lang w:val="sr-Cyrl-CS"/>
        </w:rPr>
        <w:t>-у</w:t>
      </w:r>
      <w:r w:rsidRPr="00451E0A">
        <w:rPr>
          <w:rFonts w:ascii="Times New Roman" w:hAnsi="Times New Roman" w:cs="Times New Roman"/>
          <w:sz w:val="24"/>
          <w:szCs w:val="24"/>
          <w:lang w:val="sr-Cyrl-CS"/>
        </w:rPr>
        <w:t xml:space="preserve"> не може остварити право по основу ове уредбе.</w:t>
      </w:r>
    </w:p>
    <w:p w14:paraId="36437FF4" w14:textId="77777777" w:rsidR="00467A71" w:rsidRPr="00451E0A" w:rsidRDefault="00020A11" w:rsidP="00467A7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 </w:t>
      </w:r>
      <w:r w:rsidR="00C26E8F" w:rsidRPr="00451E0A">
        <w:rPr>
          <w:rFonts w:ascii="Times New Roman" w:hAnsi="Times New Roman" w:cs="Times New Roman"/>
          <w:sz w:val="24"/>
          <w:szCs w:val="24"/>
          <w:lang w:val="sr-Cyrl-CS"/>
        </w:rPr>
        <w:t xml:space="preserve">Министарство </w:t>
      </w:r>
      <w:r w:rsidR="008F3159" w:rsidRPr="00451E0A">
        <w:rPr>
          <w:rFonts w:ascii="Times New Roman" w:hAnsi="Times New Roman" w:cs="Times New Roman"/>
          <w:sz w:val="24"/>
          <w:szCs w:val="24"/>
          <w:lang w:val="sr-Cyrl-CS"/>
        </w:rPr>
        <w:t xml:space="preserve">сачињава </w:t>
      </w:r>
      <w:r w:rsidR="00D46E50" w:rsidRPr="00451E0A">
        <w:rPr>
          <w:rFonts w:ascii="Times New Roman" w:hAnsi="Times New Roman" w:cs="Times New Roman"/>
          <w:sz w:val="24"/>
          <w:szCs w:val="24"/>
          <w:lang w:val="sr-Cyrl-CS"/>
        </w:rPr>
        <w:t>Л</w:t>
      </w:r>
      <w:r w:rsidR="008F3159" w:rsidRPr="00451E0A">
        <w:rPr>
          <w:rFonts w:ascii="Times New Roman" w:hAnsi="Times New Roman" w:cs="Times New Roman"/>
          <w:sz w:val="24"/>
          <w:szCs w:val="24"/>
          <w:lang w:val="sr-Cyrl-CS"/>
        </w:rPr>
        <w:t xml:space="preserve">исту </w:t>
      </w:r>
      <w:r w:rsidR="00D46E50" w:rsidRPr="00451E0A">
        <w:rPr>
          <w:rFonts w:ascii="Times New Roman" w:hAnsi="Times New Roman" w:cs="Times New Roman"/>
          <w:sz w:val="24"/>
          <w:szCs w:val="24"/>
          <w:lang w:val="sr-Cyrl-CS"/>
        </w:rPr>
        <w:t>у</w:t>
      </w:r>
      <w:r w:rsidR="008F3159" w:rsidRPr="00451E0A">
        <w:rPr>
          <w:rFonts w:ascii="Times New Roman" w:hAnsi="Times New Roman" w:cs="Times New Roman"/>
          <w:sz w:val="24"/>
          <w:szCs w:val="24"/>
          <w:lang w:val="sr-Cyrl-CS"/>
        </w:rPr>
        <w:t>гоститеља који су испунили услове за реализацију шеме доделе ваучера и објављује је на званичној интернет презентацији Министарства.</w:t>
      </w:r>
    </w:p>
    <w:p w14:paraId="569089F5" w14:textId="77777777" w:rsidR="00E0059A" w:rsidRPr="00451E0A" w:rsidRDefault="008F3159" w:rsidP="00467A7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Корисницима ваучера</w:t>
      </w:r>
      <w:r w:rsidR="00C26E8F" w:rsidRPr="00451E0A">
        <w:rPr>
          <w:rFonts w:ascii="Times New Roman" w:hAnsi="Times New Roman" w:cs="Times New Roman"/>
          <w:sz w:val="24"/>
          <w:szCs w:val="24"/>
          <w:lang w:val="sr-Cyrl-CS"/>
        </w:rPr>
        <w:t xml:space="preserve"> Угоститељ може да пружа услуге </w:t>
      </w:r>
      <w:r w:rsidRPr="00451E0A">
        <w:rPr>
          <w:rFonts w:ascii="Times New Roman" w:hAnsi="Times New Roman" w:cs="Times New Roman"/>
          <w:sz w:val="24"/>
          <w:szCs w:val="24"/>
          <w:lang w:val="sr-Cyrl-CS"/>
        </w:rPr>
        <w:t xml:space="preserve">смештаја почев од наредног дана, рачунајући од дана објављивања на листи из става </w:t>
      </w:r>
      <w:r w:rsidR="00560806" w:rsidRPr="00451E0A">
        <w:rPr>
          <w:rFonts w:ascii="Times New Roman" w:hAnsi="Times New Roman" w:cs="Times New Roman"/>
          <w:sz w:val="24"/>
          <w:szCs w:val="24"/>
          <w:lang w:val="sr-Cyrl-CS"/>
        </w:rPr>
        <w:t>9</w:t>
      </w:r>
      <w:r w:rsidRPr="00451E0A">
        <w:rPr>
          <w:rFonts w:ascii="Times New Roman" w:hAnsi="Times New Roman" w:cs="Times New Roman"/>
          <w:sz w:val="24"/>
          <w:szCs w:val="24"/>
          <w:lang w:val="sr-Cyrl-CS"/>
        </w:rPr>
        <w:t>. овог члана.</w:t>
      </w:r>
    </w:p>
    <w:p w14:paraId="02095F70" w14:textId="77777777" w:rsidR="008D4596" w:rsidRPr="00451E0A" w:rsidRDefault="008D4596" w:rsidP="00844F0A">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Корисницима ваучера Угоститељ може да пружа услуге смештаја у границама капацитета</w:t>
      </w:r>
      <w:r w:rsidR="00DE7A4B"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броја индивидуалн</w:t>
      </w:r>
      <w:r w:rsidR="00DE7A4B" w:rsidRPr="00451E0A">
        <w:rPr>
          <w:rFonts w:ascii="Times New Roman" w:hAnsi="Times New Roman" w:cs="Times New Roman"/>
          <w:sz w:val="24"/>
          <w:szCs w:val="24"/>
          <w:lang w:val="sr-Cyrl-CS"/>
        </w:rPr>
        <w:t>их леж</w:t>
      </w:r>
      <w:r w:rsidRPr="00451E0A">
        <w:rPr>
          <w:rFonts w:ascii="Times New Roman" w:hAnsi="Times New Roman" w:cs="Times New Roman"/>
          <w:sz w:val="24"/>
          <w:szCs w:val="24"/>
          <w:lang w:val="sr-Cyrl-CS"/>
        </w:rPr>
        <w:t>аја, који су евидентирани у ЦИС-у.</w:t>
      </w:r>
    </w:p>
    <w:p w14:paraId="3C9F0096" w14:textId="77777777" w:rsidR="00467A71" w:rsidRPr="00451E0A" w:rsidRDefault="00632E6A" w:rsidP="00467A7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Угоститељ је у обавези да писаним путем информише Министарство о свим статусним и другим променама у току периода трајања шеме доделе ваучера, о ч</w:t>
      </w:r>
      <w:r w:rsidR="00467A71" w:rsidRPr="00451E0A">
        <w:rPr>
          <w:rFonts w:ascii="Times New Roman" w:hAnsi="Times New Roman" w:cs="Times New Roman"/>
          <w:sz w:val="24"/>
          <w:szCs w:val="24"/>
          <w:lang w:val="sr-Cyrl-CS"/>
        </w:rPr>
        <w:t>ему прилаже одговарајуће доказе.</w:t>
      </w:r>
    </w:p>
    <w:p w14:paraId="3AE65D7A" w14:textId="77777777" w:rsidR="00EC5350" w:rsidRPr="00451E0A" w:rsidRDefault="00632E6A" w:rsidP="00467A7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У случају повећања смештајних капацитета </w:t>
      </w:r>
      <w:r w:rsidR="00D176C6" w:rsidRPr="00451E0A">
        <w:rPr>
          <w:rFonts w:ascii="Times New Roman" w:hAnsi="Times New Roman" w:cs="Times New Roman"/>
          <w:sz w:val="24"/>
          <w:szCs w:val="24"/>
          <w:lang w:val="sr-Cyrl-CS"/>
        </w:rPr>
        <w:t xml:space="preserve">угоститељског објекта </w:t>
      </w:r>
      <w:r w:rsidRPr="00451E0A">
        <w:rPr>
          <w:rFonts w:ascii="Times New Roman" w:hAnsi="Times New Roman" w:cs="Times New Roman"/>
          <w:sz w:val="24"/>
          <w:szCs w:val="24"/>
          <w:lang w:val="sr-Cyrl-CS"/>
        </w:rPr>
        <w:t xml:space="preserve">Угоститељ је дужан да пре њиховог стављања у функцију поступи на начин прописан </w:t>
      </w:r>
      <w:r w:rsidR="00D23A9E" w:rsidRPr="00451E0A">
        <w:rPr>
          <w:rFonts w:ascii="Times New Roman" w:hAnsi="Times New Roman" w:cs="Times New Roman"/>
          <w:sz w:val="24"/>
          <w:szCs w:val="24"/>
          <w:lang w:val="sr-Cyrl-CS"/>
        </w:rPr>
        <w:t xml:space="preserve">ставом </w:t>
      </w:r>
      <w:r w:rsidR="009F43CB" w:rsidRPr="00451E0A">
        <w:rPr>
          <w:rFonts w:ascii="Times New Roman" w:hAnsi="Times New Roman" w:cs="Times New Roman"/>
          <w:sz w:val="24"/>
          <w:szCs w:val="24"/>
          <w:lang w:val="sr-Cyrl-CS"/>
        </w:rPr>
        <w:t>12</w:t>
      </w:r>
      <w:r w:rsidRPr="00451E0A">
        <w:rPr>
          <w:rFonts w:ascii="Times New Roman" w:hAnsi="Times New Roman" w:cs="Times New Roman"/>
          <w:sz w:val="24"/>
          <w:szCs w:val="24"/>
          <w:lang w:val="sr-Cyrl-CS"/>
        </w:rPr>
        <w:t>. овог члана.</w:t>
      </w:r>
    </w:p>
    <w:p w14:paraId="329CD9C7" w14:textId="77777777" w:rsidR="00DC45AF" w:rsidRPr="00451E0A" w:rsidRDefault="00632E6A" w:rsidP="00DC45AF">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Уколико у току периода трајања шеме доделе ваучера Угоститељ престане да испуњава услове прописане </w:t>
      </w:r>
      <w:r w:rsidR="00BA6216" w:rsidRPr="00451E0A">
        <w:rPr>
          <w:rFonts w:ascii="Times New Roman" w:hAnsi="Times New Roman" w:cs="Times New Roman"/>
          <w:sz w:val="24"/>
          <w:szCs w:val="24"/>
          <w:lang w:val="sr-Cyrl-CS"/>
        </w:rPr>
        <w:t>З</w:t>
      </w:r>
      <w:r w:rsidRPr="00451E0A">
        <w:rPr>
          <w:rFonts w:ascii="Times New Roman" w:hAnsi="Times New Roman" w:cs="Times New Roman"/>
          <w:sz w:val="24"/>
          <w:szCs w:val="24"/>
          <w:lang w:val="sr-Cyrl-CS"/>
        </w:rPr>
        <w:t xml:space="preserve">аконом </w:t>
      </w:r>
      <w:r w:rsidR="00BA6216" w:rsidRPr="00451E0A">
        <w:rPr>
          <w:rFonts w:ascii="Times New Roman" w:hAnsi="Times New Roman" w:cs="Times New Roman"/>
          <w:sz w:val="24"/>
          <w:szCs w:val="24"/>
          <w:lang w:val="sr-Cyrl-CS"/>
        </w:rPr>
        <w:t xml:space="preserve">о угоститељству </w:t>
      </w:r>
      <w:r w:rsidRPr="00451E0A">
        <w:rPr>
          <w:rFonts w:ascii="Times New Roman" w:hAnsi="Times New Roman" w:cs="Times New Roman"/>
          <w:sz w:val="24"/>
          <w:szCs w:val="24"/>
          <w:lang w:val="sr-Cyrl-CS"/>
        </w:rPr>
        <w:t>и овом уредбом, у обавези је да од дана престанка испуњења услова, обустави реализацију доделе ваучера.</w:t>
      </w:r>
    </w:p>
    <w:p w14:paraId="465B7392" w14:textId="33E18585" w:rsidR="00DC45AF" w:rsidRPr="00451E0A" w:rsidRDefault="00DC45AF" w:rsidP="00DC45AF">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Ваучери </w:t>
      </w:r>
      <w:r w:rsidR="008A669B" w:rsidRPr="00451E0A">
        <w:rPr>
          <w:rFonts w:ascii="Times New Roman" w:hAnsi="Times New Roman" w:cs="Times New Roman"/>
          <w:sz w:val="24"/>
          <w:szCs w:val="24"/>
          <w:lang w:val="sr-Cyrl-CS"/>
        </w:rPr>
        <w:t xml:space="preserve">са чијом реализацијом се започело </w:t>
      </w:r>
      <w:r w:rsidRPr="00451E0A">
        <w:rPr>
          <w:rFonts w:ascii="Times New Roman" w:hAnsi="Times New Roman" w:cs="Times New Roman"/>
          <w:sz w:val="24"/>
          <w:szCs w:val="24"/>
          <w:lang w:val="sr-Cyrl-CS"/>
        </w:rPr>
        <w:t xml:space="preserve">пре рока из става </w:t>
      </w:r>
      <w:r w:rsidR="00695C83" w:rsidRPr="00451E0A">
        <w:rPr>
          <w:rFonts w:ascii="Times New Roman" w:hAnsi="Times New Roman" w:cs="Times New Roman"/>
          <w:sz w:val="24"/>
          <w:szCs w:val="24"/>
          <w:lang w:val="sr-Cyrl-CS"/>
        </w:rPr>
        <w:t>10</w:t>
      </w:r>
      <w:r w:rsidRPr="00451E0A">
        <w:rPr>
          <w:rFonts w:ascii="Times New Roman" w:hAnsi="Times New Roman" w:cs="Times New Roman"/>
          <w:sz w:val="24"/>
          <w:szCs w:val="24"/>
          <w:lang w:val="sr-Cyrl-CS"/>
        </w:rPr>
        <w:t>. овог члана</w:t>
      </w:r>
      <w:r w:rsidR="00027B3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неће </w:t>
      </w:r>
      <w:r w:rsidR="00052187" w:rsidRPr="00451E0A">
        <w:rPr>
          <w:rFonts w:ascii="Times New Roman" w:hAnsi="Times New Roman" w:cs="Times New Roman"/>
          <w:sz w:val="24"/>
          <w:szCs w:val="24"/>
          <w:lang w:val="sr-Cyrl-CS"/>
        </w:rPr>
        <w:t xml:space="preserve">бити </w:t>
      </w:r>
      <w:r w:rsidRPr="00451E0A">
        <w:rPr>
          <w:rFonts w:ascii="Times New Roman" w:hAnsi="Times New Roman" w:cs="Times New Roman"/>
          <w:sz w:val="24"/>
          <w:szCs w:val="24"/>
          <w:lang w:val="sr-Cyrl-CS"/>
        </w:rPr>
        <w:t>рефундира</w:t>
      </w:r>
      <w:r w:rsidR="000C607A" w:rsidRPr="00451E0A">
        <w:rPr>
          <w:rFonts w:ascii="Times New Roman" w:hAnsi="Times New Roman" w:cs="Times New Roman"/>
          <w:sz w:val="24"/>
          <w:szCs w:val="24"/>
          <w:lang w:val="sr-Cyrl-CS"/>
        </w:rPr>
        <w:t>н</w:t>
      </w:r>
      <w:r w:rsidRPr="00451E0A">
        <w:rPr>
          <w:rFonts w:ascii="Times New Roman" w:hAnsi="Times New Roman" w:cs="Times New Roman"/>
          <w:sz w:val="24"/>
          <w:szCs w:val="24"/>
          <w:lang w:val="sr-Cyrl-CS"/>
        </w:rPr>
        <w:t>и.</w:t>
      </w:r>
    </w:p>
    <w:p w14:paraId="3D6D7E6F" w14:textId="33F4E68C" w:rsidR="00DC45AF" w:rsidRPr="00451E0A" w:rsidRDefault="00DC45AF" w:rsidP="00DC45AF">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Ваучери реализовани након престанка испуњења услова из става 14. овог члана</w:t>
      </w:r>
      <w:r w:rsidR="00027B3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неће</w:t>
      </w:r>
      <w:r w:rsidR="00052187" w:rsidRPr="00451E0A">
        <w:rPr>
          <w:rFonts w:ascii="Times New Roman" w:hAnsi="Times New Roman" w:cs="Times New Roman"/>
          <w:sz w:val="24"/>
          <w:szCs w:val="24"/>
          <w:lang w:val="sr-Cyrl-CS"/>
        </w:rPr>
        <w:t xml:space="preserve"> бити</w:t>
      </w:r>
      <w:r w:rsidR="00E148A5"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рефундира</w:t>
      </w:r>
      <w:r w:rsidR="000C607A" w:rsidRPr="00451E0A">
        <w:rPr>
          <w:rFonts w:ascii="Times New Roman" w:hAnsi="Times New Roman" w:cs="Times New Roman"/>
          <w:sz w:val="24"/>
          <w:szCs w:val="24"/>
          <w:lang w:val="sr-Cyrl-CS"/>
        </w:rPr>
        <w:t>н</w:t>
      </w:r>
      <w:r w:rsidRPr="00451E0A">
        <w:rPr>
          <w:rFonts w:ascii="Times New Roman" w:hAnsi="Times New Roman" w:cs="Times New Roman"/>
          <w:sz w:val="24"/>
          <w:szCs w:val="24"/>
          <w:lang w:val="sr-Cyrl-CS"/>
        </w:rPr>
        <w:t>и.</w:t>
      </w:r>
    </w:p>
    <w:p w14:paraId="2C982C5C" w14:textId="1B976E4A" w:rsidR="00DC45AF" w:rsidRPr="00451E0A" w:rsidRDefault="00DC45AF" w:rsidP="00DC45AF">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Ваучери реализовани у угоститељским објектима преко капацитета индивидуалних лежаја евидентирани</w:t>
      </w:r>
      <w:r w:rsidR="000D6B11" w:rsidRPr="00451E0A">
        <w:rPr>
          <w:rFonts w:ascii="Times New Roman" w:hAnsi="Times New Roman" w:cs="Times New Roman"/>
          <w:sz w:val="24"/>
          <w:szCs w:val="24"/>
          <w:lang w:val="sr-Cyrl-CS"/>
        </w:rPr>
        <w:t>х</w:t>
      </w:r>
      <w:r w:rsidRPr="00451E0A">
        <w:rPr>
          <w:rFonts w:ascii="Times New Roman" w:hAnsi="Times New Roman" w:cs="Times New Roman"/>
          <w:sz w:val="24"/>
          <w:szCs w:val="24"/>
          <w:lang w:val="sr-Cyrl-CS"/>
        </w:rPr>
        <w:t xml:space="preserve"> у ЦИС-у неће се рефундирати.</w:t>
      </w:r>
    </w:p>
    <w:p w14:paraId="64EA9C90" w14:textId="02C1181E" w:rsidR="00DC45AF" w:rsidRPr="00451E0A" w:rsidRDefault="00DC45AF" w:rsidP="00DC45AF">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Министарство у случају из става 14. овог члана</w:t>
      </w:r>
      <w:r w:rsidR="00027B3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може по службеној дужности брисати Угоститеља са </w:t>
      </w:r>
      <w:r w:rsidR="002864A4" w:rsidRPr="00451E0A">
        <w:rPr>
          <w:rFonts w:ascii="Times New Roman" w:hAnsi="Times New Roman" w:cs="Times New Roman"/>
          <w:sz w:val="24"/>
          <w:szCs w:val="24"/>
          <w:lang w:val="sr-Cyrl-CS"/>
        </w:rPr>
        <w:t>Л</w:t>
      </w:r>
      <w:r w:rsidRPr="00451E0A">
        <w:rPr>
          <w:rFonts w:ascii="Times New Roman" w:hAnsi="Times New Roman" w:cs="Times New Roman"/>
          <w:sz w:val="24"/>
          <w:szCs w:val="24"/>
          <w:lang w:val="sr-Cyrl-CS"/>
        </w:rPr>
        <w:t xml:space="preserve">исте </w:t>
      </w:r>
      <w:r w:rsidR="002864A4" w:rsidRPr="00451E0A">
        <w:rPr>
          <w:rFonts w:ascii="Times New Roman" w:hAnsi="Times New Roman" w:cs="Times New Roman"/>
          <w:sz w:val="24"/>
          <w:szCs w:val="24"/>
          <w:lang w:val="sr-Cyrl-CS"/>
        </w:rPr>
        <w:t>у</w:t>
      </w:r>
      <w:r w:rsidRPr="00451E0A">
        <w:rPr>
          <w:rFonts w:ascii="Times New Roman" w:hAnsi="Times New Roman" w:cs="Times New Roman"/>
          <w:sz w:val="24"/>
          <w:szCs w:val="24"/>
          <w:lang w:val="sr-Cyrl-CS"/>
        </w:rPr>
        <w:t>гоститеља.</w:t>
      </w:r>
    </w:p>
    <w:p w14:paraId="178523AC" w14:textId="77777777" w:rsidR="00DC45AF" w:rsidRPr="00451E0A" w:rsidRDefault="00DC45AF" w:rsidP="00DC45AF">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По поновном испуњењу прописаних услова Угоститељ може, на начин прописан овом уредбом, подношењем нове пријаве за учешће, бити враћен на </w:t>
      </w:r>
      <w:r w:rsidR="00CE7E61" w:rsidRPr="00451E0A">
        <w:rPr>
          <w:rFonts w:ascii="Times New Roman" w:hAnsi="Times New Roman" w:cs="Times New Roman"/>
          <w:sz w:val="24"/>
          <w:szCs w:val="24"/>
          <w:lang w:val="sr-Cyrl-CS"/>
        </w:rPr>
        <w:t>Л</w:t>
      </w:r>
      <w:r w:rsidRPr="00451E0A">
        <w:rPr>
          <w:rFonts w:ascii="Times New Roman" w:hAnsi="Times New Roman" w:cs="Times New Roman"/>
          <w:sz w:val="24"/>
          <w:szCs w:val="24"/>
          <w:lang w:val="sr-Cyrl-CS"/>
        </w:rPr>
        <w:t xml:space="preserve">исту </w:t>
      </w:r>
      <w:r w:rsidR="00CE7E61" w:rsidRPr="00451E0A">
        <w:rPr>
          <w:rFonts w:ascii="Times New Roman" w:hAnsi="Times New Roman" w:cs="Times New Roman"/>
          <w:sz w:val="24"/>
          <w:szCs w:val="24"/>
          <w:lang w:val="sr-Cyrl-CS"/>
        </w:rPr>
        <w:t>у</w:t>
      </w:r>
      <w:r w:rsidRPr="00451E0A">
        <w:rPr>
          <w:rFonts w:ascii="Times New Roman" w:hAnsi="Times New Roman" w:cs="Times New Roman"/>
          <w:sz w:val="24"/>
          <w:szCs w:val="24"/>
          <w:lang w:val="sr-Cyrl-CS"/>
        </w:rPr>
        <w:t>гоститеља.</w:t>
      </w:r>
    </w:p>
    <w:p w14:paraId="69B62B6A" w14:textId="77777777" w:rsidR="004E78C3" w:rsidRPr="00451E0A" w:rsidRDefault="00DC45AF" w:rsidP="004E78C3">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lastRenderedPageBreak/>
        <w:t>Угоститељ физичко лице не може дати овлашћење другом физичком лицу да у његово име и за његов рачун обавља послове у вези са реализацијом шеме доделе ваучера (потписивање ваучера, пријава Угоститеља за учешће у реализацији шеме доделе ваучера, захтева за рефундацију, посебних рачуна и друго).</w:t>
      </w:r>
    </w:p>
    <w:p w14:paraId="0CAC689D" w14:textId="77777777" w:rsidR="00834711" w:rsidRPr="00451E0A" w:rsidRDefault="008A669B" w:rsidP="0083471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Угоститељ је у обавези да евидентира кориснике услуге смештаја </w:t>
      </w:r>
      <w:r w:rsidR="003C2B55" w:rsidRPr="00451E0A">
        <w:rPr>
          <w:rFonts w:ascii="Times New Roman" w:hAnsi="Times New Roman" w:cs="Times New Roman"/>
          <w:sz w:val="24"/>
          <w:szCs w:val="24"/>
          <w:lang w:val="sr-Cyrl-CS"/>
        </w:rPr>
        <w:t>у ЦИС</w:t>
      </w:r>
      <w:r w:rsidR="00167071" w:rsidRPr="00451E0A">
        <w:rPr>
          <w:rFonts w:ascii="Times New Roman" w:hAnsi="Times New Roman" w:cs="Times New Roman"/>
          <w:sz w:val="24"/>
          <w:szCs w:val="24"/>
          <w:lang w:val="sr-Cyrl-CS"/>
        </w:rPr>
        <w:t>-у</w:t>
      </w:r>
      <w:r w:rsidRPr="00451E0A">
        <w:rPr>
          <w:rFonts w:ascii="Times New Roman" w:hAnsi="Times New Roman" w:cs="Times New Roman"/>
          <w:sz w:val="24"/>
          <w:szCs w:val="24"/>
          <w:lang w:val="sr-Cyrl-CS"/>
        </w:rPr>
        <w:t xml:space="preserve"> и да у оквиру секције „Начин доласка” одабере опцију: „Долазак као корисник ваучера за субвенционисано коришћење услуге смештаја”. </w:t>
      </w:r>
    </w:p>
    <w:p w14:paraId="4D36001D" w14:textId="77777777" w:rsidR="00834711" w:rsidRPr="00451E0A" w:rsidRDefault="008A669B" w:rsidP="00834711">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Угоститељ који к</w:t>
      </w:r>
      <w:r w:rsidR="003C2B55" w:rsidRPr="00451E0A">
        <w:rPr>
          <w:rFonts w:ascii="Times New Roman" w:hAnsi="Times New Roman" w:cs="Times New Roman"/>
          <w:sz w:val="24"/>
          <w:szCs w:val="24"/>
          <w:lang w:val="sr-Cyrl-CS"/>
        </w:rPr>
        <w:t>ориснике ваучера није унео у ЦИС</w:t>
      </w:r>
      <w:r w:rsidR="004341F2" w:rsidRPr="00451E0A">
        <w:rPr>
          <w:rFonts w:ascii="Times New Roman" w:hAnsi="Times New Roman" w:cs="Times New Roman"/>
          <w:sz w:val="24"/>
          <w:szCs w:val="24"/>
          <w:lang w:val="sr-Cyrl-CS"/>
        </w:rPr>
        <w:t xml:space="preserve"> на начин </w:t>
      </w:r>
      <w:r w:rsidRPr="00451E0A">
        <w:rPr>
          <w:rFonts w:ascii="Times New Roman" w:hAnsi="Times New Roman" w:cs="Times New Roman"/>
          <w:sz w:val="24"/>
          <w:szCs w:val="24"/>
          <w:lang w:val="sr-Cyrl-CS"/>
        </w:rPr>
        <w:t>прописан ставом 21. овог члана, за та лица не може остварити право на рефундацију ваучера.</w:t>
      </w:r>
    </w:p>
    <w:p w14:paraId="2BAF3167" w14:textId="77777777" w:rsidR="00DC45AF" w:rsidRPr="00451E0A" w:rsidRDefault="00DC45AF" w:rsidP="00834711">
      <w:pPr>
        <w:spacing w:after="0"/>
        <w:rPr>
          <w:rFonts w:ascii="Times New Roman" w:hAnsi="Times New Roman" w:cs="Times New Roman"/>
          <w:sz w:val="24"/>
          <w:szCs w:val="24"/>
          <w:lang w:val="sr-Cyrl-CS"/>
        </w:rPr>
      </w:pPr>
      <w:bookmarkStart w:id="0" w:name="_Hlk233874625"/>
    </w:p>
    <w:p w14:paraId="7B07003A" w14:textId="77777777" w:rsidR="00EC5350" w:rsidRPr="00451E0A" w:rsidRDefault="00632E6A"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7.</w:t>
      </w:r>
    </w:p>
    <w:p w14:paraId="56A099AB" w14:textId="77777777"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По објављивању </w:t>
      </w:r>
      <w:r w:rsidR="002864A4" w:rsidRPr="00451E0A">
        <w:rPr>
          <w:rFonts w:ascii="Times New Roman" w:hAnsi="Times New Roman" w:cs="Times New Roman"/>
          <w:sz w:val="24"/>
          <w:szCs w:val="24"/>
          <w:lang w:val="sr-Cyrl-CS"/>
        </w:rPr>
        <w:t>Л</w:t>
      </w:r>
      <w:r w:rsidRPr="00451E0A">
        <w:rPr>
          <w:rFonts w:ascii="Times New Roman" w:hAnsi="Times New Roman" w:cs="Times New Roman"/>
          <w:sz w:val="24"/>
          <w:szCs w:val="24"/>
          <w:lang w:val="sr-Cyrl-CS"/>
        </w:rPr>
        <w:t xml:space="preserve">исте </w:t>
      </w:r>
      <w:r w:rsidR="002864A4" w:rsidRPr="00451E0A">
        <w:rPr>
          <w:rFonts w:ascii="Times New Roman" w:hAnsi="Times New Roman" w:cs="Times New Roman"/>
          <w:sz w:val="24"/>
          <w:szCs w:val="24"/>
          <w:lang w:val="sr-Cyrl-CS"/>
        </w:rPr>
        <w:t>у</w:t>
      </w:r>
      <w:r w:rsidRPr="00451E0A">
        <w:rPr>
          <w:rFonts w:ascii="Times New Roman" w:hAnsi="Times New Roman" w:cs="Times New Roman"/>
          <w:sz w:val="24"/>
          <w:szCs w:val="24"/>
          <w:lang w:val="sr-Cyrl-CS"/>
        </w:rPr>
        <w:t xml:space="preserve">гоститеља из члана 6. став </w:t>
      </w:r>
      <w:r w:rsidR="00226339" w:rsidRPr="00451E0A">
        <w:rPr>
          <w:rFonts w:ascii="Times New Roman" w:hAnsi="Times New Roman" w:cs="Times New Roman"/>
          <w:sz w:val="24"/>
          <w:szCs w:val="24"/>
          <w:lang w:val="sr-Cyrl-CS"/>
        </w:rPr>
        <w:t>9</w:t>
      </w:r>
      <w:r w:rsidRPr="00451E0A">
        <w:rPr>
          <w:rFonts w:ascii="Times New Roman" w:hAnsi="Times New Roman" w:cs="Times New Roman"/>
          <w:sz w:val="24"/>
          <w:szCs w:val="24"/>
          <w:lang w:val="sr-Cyrl-CS"/>
        </w:rPr>
        <w:t>. ове уредбе, Министарство објављује обавештење за подношење пријава за доделу ваучера (у даљем тексту: пријава).</w:t>
      </w:r>
    </w:p>
    <w:p w14:paraId="6A3424D6" w14:textId="5B9EADA2" w:rsidR="00DE7A4B"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Лице које испуњава услов из члана 4. ове уредбе</w:t>
      </w:r>
      <w:r w:rsidR="005017C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врши резервацију смештаја код Угоститеља са објављене листе, на основу чега Угоститељ издаје потврду о резервацији</w:t>
      </w:r>
      <w:r w:rsidR="00DE7A4B" w:rsidRPr="00451E0A">
        <w:rPr>
          <w:rFonts w:ascii="Times New Roman" w:hAnsi="Times New Roman" w:cs="Times New Roman"/>
          <w:sz w:val="24"/>
          <w:szCs w:val="24"/>
          <w:lang w:val="sr-Cyrl-CS"/>
        </w:rPr>
        <w:t>, која се генерише из ЦИС-а</w:t>
      </w:r>
      <w:r w:rsidRPr="00451E0A">
        <w:rPr>
          <w:rFonts w:ascii="Times New Roman" w:hAnsi="Times New Roman" w:cs="Times New Roman"/>
          <w:sz w:val="24"/>
          <w:szCs w:val="24"/>
          <w:lang w:val="sr-Cyrl-CS"/>
        </w:rPr>
        <w:t>.</w:t>
      </w:r>
    </w:p>
    <w:p w14:paraId="6D761F46" w14:textId="66BE0853"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Лице из става 2. овог члана подноси пријаву, која садржи нарочито:</w:t>
      </w:r>
    </w:p>
    <w:p w14:paraId="679AB218" w14:textId="77777777" w:rsidR="00EC5350" w:rsidRPr="00451E0A" w:rsidRDefault="00632E6A" w:rsidP="00065D94">
      <w:pPr>
        <w:spacing w:after="0"/>
        <w:ind w:left="709" w:hanging="142"/>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1) име и презиме подносиоца пријаве;</w:t>
      </w:r>
    </w:p>
    <w:p w14:paraId="34AF31B0" w14:textId="77777777" w:rsidR="00EC5350" w:rsidRPr="00451E0A" w:rsidRDefault="00632E6A" w:rsidP="00065D94">
      <w:pPr>
        <w:spacing w:after="0"/>
        <w:ind w:left="709" w:hanging="142"/>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2) ЈМБГ;</w:t>
      </w:r>
    </w:p>
    <w:p w14:paraId="40120727" w14:textId="77777777"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3) адресу пребивалишта или привременог боравишта корисника ваучера на коју се врши достава ваучера;</w:t>
      </w:r>
    </w:p>
    <w:p w14:paraId="0EA93152" w14:textId="77777777" w:rsidR="00EC5350" w:rsidRPr="00451E0A" w:rsidRDefault="00632E6A" w:rsidP="00065D94">
      <w:pPr>
        <w:spacing w:after="0"/>
        <w:ind w:left="709" w:hanging="142"/>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4) контакт телефон;</w:t>
      </w:r>
    </w:p>
    <w:p w14:paraId="0BD5DB94" w14:textId="77777777" w:rsidR="00EC5350" w:rsidRPr="00451E0A" w:rsidRDefault="00632E6A" w:rsidP="00065D94">
      <w:pPr>
        <w:spacing w:after="0"/>
        <w:ind w:left="709" w:hanging="142"/>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5) назив угоститељског објекта за који је извршена резервација;</w:t>
      </w:r>
    </w:p>
    <w:p w14:paraId="26556681" w14:textId="77777777" w:rsidR="00EC5350" w:rsidRPr="00451E0A" w:rsidRDefault="00632E6A" w:rsidP="00065D94">
      <w:pPr>
        <w:spacing w:after="0"/>
        <w:ind w:left="709" w:hanging="142"/>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6) период резервације смештаја;</w:t>
      </w:r>
    </w:p>
    <w:p w14:paraId="354A1D02" w14:textId="77777777" w:rsidR="00392032" w:rsidRPr="00451E0A" w:rsidRDefault="00632E6A" w:rsidP="00CF0E86">
      <w:pPr>
        <w:spacing w:after="0"/>
        <w:ind w:left="709" w:hanging="142"/>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7) податак о оствареном праву из члана 4. ове уредбе.</w:t>
      </w:r>
    </w:p>
    <w:p w14:paraId="7747ADC4" w14:textId="2255EB14" w:rsidR="00EC5350" w:rsidRPr="00451E0A" w:rsidRDefault="00632E6A" w:rsidP="00CF0E86">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Лице из става 2. овог члана</w:t>
      </w:r>
      <w:r w:rsidR="00FF79C4"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уз пријаву ставља на увид личну карту или пасош, као и потврду о извршеној резервацији.</w:t>
      </w:r>
    </w:p>
    <w:p w14:paraId="0A060DED" w14:textId="37392860" w:rsidR="00E55673" w:rsidRPr="00451E0A" w:rsidRDefault="00E55673" w:rsidP="00E55673">
      <w:pPr>
        <w:spacing w:after="0"/>
        <w:ind w:firstLine="720"/>
        <w:jc w:val="both"/>
        <w:rPr>
          <w:rFonts w:ascii="Times New Roman" w:eastAsia="Times New Roman" w:hAnsi="Times New Roman" w:cs="Times New Roman"/>
          <w:sz w:val="24"/>
          <w:szCs w:val="24"/>
          <w:lang w:val="sr-Cyrl-CS"/>
        </w:rPr>
      </w:pPr>
      <w:bookmarkStart w:id="1" w:name="_Hlk233887374"/>
      <w:r w:rsidRPr="00451E0A">
        <w:rPr>
          <w:rFonts w:ascii="Times New Roman" w:eastAsia="Times New Roman" w:hAnsi="Times New Roman" w:cs="Times New Roman"/>
          <w:sz w:val="24"/>
          <w:szCs w:val="24"/>
          <w:lang w:val="sr-Cyrl-CS"/>
        </w:rPr>
        <w:t xml:space="preserve">Изузетно, корисник права на пензију из иностранства, поред документације из става 4. овог члана, ставља на увид потврду банке са седиштем на територији Републике Србије о висини месечног новчаног прилива по основу пензије из иностранства, са исказаном динарском противвредношћу обрачунатом према средњем курсу Народне банке Србије који важи на дан издавања потврде, односно други релевантан доказ те банке којим се исто доказује. </w:t>
      </w:r>
    </w:p>
    <w:bookmarkEnd w:id="1"/>
    <w:p w14:paraId="4AD3A2F5" w14:textId="529E3B2E" w:rsidR="00EC5350" w:rsidRPr="00451E0A" w:rsidRDefault="00632E6A" w:rsidP="00CF0E86">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Лице из става 2. овог члана</w:t>
      </w:r>
      <w:r w:rsidR="005017C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пријаву подноси лично и ставља на увид, односно прилаже потребну документацију.</w:t>
      </w:r>
    </w:p>
    <w:p w14:paraId="341F7BC7" w14:textId="7C4A247D" w:rsidR="00EC5350" w:rsidRPr="00451E0A" w:rsidRDefault="0032668B" w:rsidP="00CF0E86">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Лице које испуњава услове из члана 4. ове уредбе</w:t>
      </w:r>
      <w:r w:rsidR="005017C9" w:rsidRPr="00451E0A">
        <w:rPr>
          <w:rFonts w:ascii="Times New Roman" w:hAnsi="Times New Roman" w:cs="Times New Roman"/>
          <w:sz w:val="24"/>
          <w:szCs w:val="24"/>
          <w:lang w:val="sr-Cyrl-CS"/>
        </w:rPr>
        <w:t>,</w:t>
      </w:r>
      <w:r w:rsidR="008151E7" w:rsidRPr="00451E0A">
        <w:rPr>
          <w:rFonts w:ascii="Times New Roman" w:hAnsi="Times New Roman" w:cs="Times New Roman"/>
          <w:sz w:val="24"/>
          <w:szCs w:val="24"/>
          <w:lang w:val="sr-Cyrl-CS"/>
        </w:rPr>
        <w:t xml:space="preserve"> </w:t>
      </w:r>
      <w:r w:rsidR="00632E6A" w:rsidRPr="00451E0A">
        <w:rPr>
          <w:rFonts w:ascii="Times New Roman" w:hAnsi="Times New Roman" w:cs="Times New Roman"/>
          <w:sz w:val="24"/>
          <w:szCs w:val="24"/>
          <w:lang w:val="sr-Cyrl-CS"/>
        </w:rPr>
        <w:t xml:space="preserve">стиче право на доделу ваучера, ако је </w:t>
      </w:r>
      <w:r w:rsidR="00295FF9" w:rsidRPr="00451E0A">
        <w:rPr>
          <w:rFonts w:ascii="Times New Roman" w:hAnsi="Times New Roman" w:cs="Times New Roman"/>
          <w:sz w:val="24"/>
          <w:szCs w:val="24"/>
          <w:lang w:val="sr-Cyrl-CS"/>
        </w:rPr>
        <w:t>наведене услове</w:t>
      </w:r>
      <w:r w:rsidR="00632E6A" w:rsidRPr="00451E0A">
        <w:rPr>
          <w:rFonts w:ascii="Times New Roman" w:hAnsi="Times New Roman" w:cs="Times New Roman"/>
          <w:sz w:val="24"/>
          <w:szCs w:val="24"/>
          <w:lang w:val="sr-Cyrl-CS"/>
        </w:rPr>
        <w:t xml:space="preserve"> оствари</w:t>
      </w:r>
      <w:r w:rsidR="00BA6216" w:rsidRPr="00451E0A">
        <w:rPr>
          <w:rFonts w:ascii="Times New Roman" w:hAnsi="Times New Roman" w:cs="Times New Roman"/>
          <w:sz w:val="24"/>
          <w:szCs w:val="24"/>
          <w:lang w:val="sr-Cyrl-CS"/>
        </w:rPr>
        <w:t>ло</w:t>
      </w:r>
      <w:r w:rsidR="00632E6A" w:rsidRPr="00451E0A">
        <w:rPr>
          <w:rFonts w:ascii="Times New Roman" w:hAnsi="Times New Roman" w:cs="Times New Roman"/>
          <w:sz w:val="24"/>
          <w:szCs w:val="24"/>
          <w:lang w:val="sr-Cyrl-CS"/>
        </w:rPr>
        <w:t xml:space="preserve"> даном подношења пријаве.</w:t>
      </w:r>
      <w:r w:rsidR="00295FF9" w:rsidRPr="00451E0A">
        <w:rPr>
          <w:rFonts w:ascii="Times New Roman" w:hAnsi="Times New Roman" w:cs="Times New Roman"/>
          <w:sz w:val="24"/>
          <w:szCs w:val="24"/>
          <w:lang w:val="sr-Cyrl-CS"/>
        </w:rPr>
        <w:t xml:space="preserve"> </w:t>
      </w:r>
    </w:p>
    <w:p w14:paraId="66CEAFD6" w14:textId="2147DF31" w:rsidR="00052187" w:rsidRPr="00451E0A" w:rsidRDefault="00632E6A" w:rsidP="00CF0E86">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Пријава се попуњава на обрасцу „Пријава за доделу ваучера за субвенционисано коришћење услуга смештаја у угоститељским објектима у 202</w:t>
      </w:r>
      <w:r w:rsidR="004468CE" w:rsidRPr="00451E0A">
        <w:rPr>
          <w:rFonts w:ascii="Times New Roman" w:hAnsi="Times New Roman" w:cs="Times New Roman"/>
          <w:sz w:val="24"/>
          <w:szCs w:val="24"/>
          <w:lang w:val="sr-Cyrl-CS"/>
        </w:rPr>
        <w:t>6</w:t>
      </w:r>
      <w:r w:rsidR="00B87BE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години”, који је одштампан уз ову уредбу и чини њен саставни део.</w:t>
      </w:r>
      <w:r w:rsidR="00CF7684" w:rsidRPr="00451E0A">
        <w:rPr>
          <w:rFonts w:ascii="Times New Roman" w:hAnsi="Times New Roman" w:cs="Times New Roman"/>
          <w:sz w:val="24"/>
          <w:szCs w:val="24"/>
          <w:lang w:val="sr-Cyrl-CS"/>
        </w:rPr>
        <w:t xml:space="preserve"> </w:t>
      </w:r>
    </w:p>
    <w:p w14:paraId="5844D445" w14:textId="26CEAACA" w:rsidR="00F370E7" w:rsidRPr="00451E0A" w:rsidRDefault="00F370E7" w:rsidP="00E55673">
      <w:pPr>
        <w:spacing w:after="0"/>
        <w:jc w:val="both"/>
        <w:rPr>
          <w:rFonts w:ascii="Times New Roman" w:hAnsi="Times New Roman" w:cs="Times New Roman"/>
          <w:sz w:val="24"/>
          <w:szCs w:val="24"/>
          <w:lang w:val="sr-Cyrl-CS"/>
        </w:rPr>
      </w:pPr>
    </w:p>
    <w:p w14:paraId="617ADEE6" w14:textId="77777777" w:rsidR="00E55673" w:rsidRPr="00451E0A" w:rsidRDefault="00E55673" w:rsidP="00E55673">
      <w:pPr>
        <w:spacing w:after="0"/>
        <w:jc w:val="both"/>
        <w:rPr>
          <w:rFonts w:ascii="Times New Roman" w:hAnsi="Times New Roman" w:cs="Times New Roman"/>
          <w:sz w:val="24"/>
          <w:szCs w:val="24"/>
          <w:lang w:val="sr-Cyrl-CS"/>
        </w:rPr>
      </w:pPr>
    </w:p>
    <w:bookmarkEnd w:id="0"/>
    <w:p w14:paraId="3DB263C2" w14:textId="77777777" w:rsidR="00CA6C78" w:rsidRPr="00451E0A" w:rsidRDefault="00CA6C78" w:rsidP="00CF0E86">
      <w:pPr>
        <w:spacing w:after="0"/>
        <w:jc w:val="both"/>
        <w:rPr>
          <w:rFonts w:ascii="Times New Roman" w:hAnsi="Times New Roman" w:cs="Times New Roman"/>
          <w:sz w:val="24"/>
          <w:szCs w:val="24"/>
          <w:lang w:val="sr-Cyrl-CS"/>
        </w:rPr>
      </w:pPr>
    </w:p>
    <w:p w14:paraId="7FA9DFA4" w14:textId="77777777" w:rsidR="00EC5350" w:rsidRPr="00451E0A" w:rsidRDefault="00632E6A"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lastRenderedPageBreak/>
        <w:t>Члан 8.</w:t>
      </w:r>
    </w:p>
    <w:p w14:paraId="32F59270" w14:textId="77777777"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Подношење пријав</w:t>
      </w:r>
      <w:r w:rsidR="00A91571" w:rsidRPr="00451E0A">
        <w:rPr>
          <w:rFonts w:ascii="Times New Roman" w:hAnsi="Times New Roman" w:cs="Times New Roman"/>
          <w:sz w:val="24"/>
          <w:szCs w:val="24"/>
          <w:lang w:val="sr-Cyrl-CS"/>
        </w:rPr>
        <w:t>е</w:t>
      </w:r>
      <w:r w:rsidRPr="00451E0A">
        <w:rPr>
          <w:rFonts w:ascii="Times New Roman" w:hAnsi="Times New Roman" w:cs="Times New Roman"/>
          <w:sz w:val="24"/>
          <w:szCs w:val="24"/>
          <w:lang w:val="sr-Cyrl-CS"/>
        </w:rPr>
        <w:t xml:space="preserve"> и њ</w:t>
      </w:r>
      <w:r w:rsidR="00A91571" w:rsidRPr="00451E0A">
        <w:rPr>
          <w:rFonts w:ascii="Times New Roman" w:hAnsi="Times New Roman" w:cs="Times New Roman"/>
          <w:sz w:val="24"/>
          <w:szCs w:val="24"/>
          <w:lang w:val="sr-Cyrl-CS"/>
        </w:rPr>
        <w:t>ено</w:t>
      </w:r>
      <w:r w:rsidRPr="00451E0A">
        <w:rPr>
          <w:rFonts w:ascii="Times New Roman" w:hAnsi="Times New Roman" w:cs="Times New Roman"/>
          <w:sz w:val="24"/>
          <w:szCs w:val="24"/>
          <w:lang w:val="sr-Cyrl-CS"/>
        </w:rPr>
        <w:t xml:space="preserve"> евидентирање путем наменске апликације врши се преко шалтера Поште Србије.</w:t>
      </w:r>
    </w:p>
    <w:p w14:paraId="53FCCA16" w14:textId="0F847C6C" w:rsidR="00052187" w:rsidRPr="00451E0A" w:rsidRDefault="00632E6A" w:rsidP="00052187">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Лице из </w:t>
      </w:r>
      <w:r w:rsidR="00DE7A80" w:rsidRPr="00451E0A">
        <w:rPr>
          <w:rFonts w:ascii="Times New Roman" w:hAnsi="Times New Roman" w:cs="Times New Roman"/>
          <w:sz w:val="24"/>
          <w:szCs w:val="24"/>
          <w:lang w:val="sr-Cyrl-CS"/>
        </w:rPr>
        <w:t xml:space="preserve">члана 7. </w:t>
      </w:r>
      <w:r w:rsidR="00EC39FC" w:rsidRPr="00451E0A">
        <w:rPr>
          <w:rFonts w:ascii="Times New Roman" w:hAnsi="Times New Roman" w:cs="Times New Roman"/>
          <w:sz w:val="24"/>
          <w:szCs w:val="24"/>
          <w:lang w:val="sr-Cyrl-CS"/>
        </w:rPr>
        <w:t>став 2.</w:t>
      </w:r>
      <w:r w:rsidRPr="00451E0A">
        <w:rPr>
          <w:rFonts w:ascii="Times New Roman" w:hAnsi="Times New Roman" w:cs="Times New Roman"/>
          <w:sz w:val="24"/>
          <w:szCs w:val="24"/>
          <w:lang w:val="sr-Cyrl-CS"/>
        </w:rPr>
        <w:t xml:space="preserve"> ове уредбе</w:t>
      </w:r>
      <w:r w:rsidR="005017C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након подношења пријаве и потребне документације, односно стављања </w:t>
      </w:r>
      <w:r w:rsidR="00DE7A80" w:rsidRPr="00451E0A">
        <w:rPr>
          <w:rFonts w:ascii="Times New Roman" w:hAnsi="Times New Roman" w:cs="Times New Roman"/>
          <w:sz w:val="24"/>
          <w:szCs w:val="24"/>
          <w:lang w:val="sr-Cyrl-CS"/>
        </w:rPr>
        <w:t xml:space="preserve">на увид потребне документације, </w:t>
      </w:r>
      <w:r w:rsidRPr="00451E0A">
        <w:rPr>
          <w:rFonts w:ascii="Times New Roman" w:hAnsi="Times New Roman" w:cs="Times New Roman"/>
          <w:sz w:val="24"/>
          <w:szCs w:val="24"/>
          <w:lang w:val="sr-Cyrl-CS"/>
        </w:rPr>
        <w:t>својеручно потписује потврду о евидентирању пријаве, коју издаје Пошта Србије и која садржи изјаву да су подаци унети у пријаву</w:t>
      </w:r>
      <w:r w:rsidR="00052187"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и подаци из потврде тачни и истинити.</w:t>
      </w:r>
    </w:p>
    <w:p w14:paraId="14407A1F" w14:textId="6680C763"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Поднете, односно евидентиране пријаве и издате потврде о евидентирању из ст. 1. и 2. овог члана</w:t>
      </w:r>
      <w:r w:rsidR="005017C9"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хронолошки се одлажу и чувају 18 месеци у Пошти Србије, сагл</w:t>
      </w:r>
      <w:r w:rsidR="000D66E9" w:rsidRPr="00451E0A">
        <w:rPr>
          <w:rFonts w:ascii="Times New Roman" w:hAnsi="Times New Roman" w:cs="Times New Roman"/>
          <w:sz w:val="24"/>
          <w:szCs w:val="24"/>
          <w:lang w:val="sr-Cyrl-CS"/>
        </w:rPr>
        <w:t>асно листи категорија регистрату</w:t>
      </w:r>
      <w:r w:rsidRPr="00451E0A">
        <w:rPr>
          <w:rFonts w:ascii="Times New Roman" w:hAnsi="Times New Roman" w:cs="Times New Roman"/>
          <w:sz w:val="24"/>
          <w:szCs w:val="24"/>
          <w:lang w:val="sr-Cyrl-CS"/>
        </w:rPr>
        <w:t>рског материјала са роковима чувања Поште Србије.</w:t>
      </w:r>
    </w:p>
    <w:p w14:paraId="0899ABA4" w14:textId="28D150C5"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Пошта Србије ће након спроведеног пријема пријава Министарству, као и институциј</w:t>
      </w:r>
      <w:r w:rsidR="00164C31" w:rsidRPr="00451E0A">
        <w:rPr>
          <w:rFonts w:ascii="Times New Roman" w:hAnsi="Times New Roman" w:cs="Times New Roman"/>
          <w:sz w:val="24"/>
          <w:szCs w:val="24"/>
          <w:lang w:val="sr-Cyrl-CS"/>
        </w:rPr>
        <w:t xml:space="preserve">и </w:t>
      </w:r>
      <w:r w:rsidRPr="00451E0A">
        <w:rPr>
          <w:rFonts w:ascii="Times New Roman" w:hAnsi="Times New Roman" w:cs="Times New Roman"/>
          <w:sz w:val="24"/>
          <w:szCs w:val="24"/>
          <w:lang w:val="sr-Cyrl-CS"/>
        </w:rPr>
        <w:t>из члана 9. ове уредбе</w:t>
      </w:r>
      <w:r w:rsidR="004D7875"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омогућити приступ евидентираним пријавама преко свог FTP сервера</w:t>
      </w:r>
      <w:r w:rsidR="00052187" w:rsidRPr="00451E0A">
        <w:rPr>
          <w:rFonts w:ascii="Times New Roman" w:hAnsi="Times New Roman" w:cs="Times New Roman"/>
          <w:sz w:val="24"/>
          <w:szCs w:val="24"/>
          <w:lang w:val="sr-Cyrl-CS"/>
        </w:rPr>
        <w:t>.</w:t>
      </w:r>
      <w:r w:rsidR="00CF7684" w:rsidRPr="00451E0A">
        <w:rPr>
          <w:rFonts w:ascii="Times New Roman" w:hAnsi="Times New Roman" w:cs="Times New Roman"/>
          <w:sz w:val="24"/>
          <w:szCs w:val="24"/>
          <w:lang w:val="sr-Cyrl-CS"/>
        </w:rPr>
        <w:t xml:space="preserve"> </w:t>
      </w:r>
    </w:p>
    <w:p w14:paraId="0A5A64C9" w14:textId="77777777" w:rsidR="008151E7" w:rsidRPr="00451E0A" w:rsidRDefault="008151E7" w:rsidP="00844F0A">
      <w:pPr>
        <w:spacing w:after="0"/>
        <w:ind w:firstLine="720"/>
        <w:jc w:val="both"/>
        <w:rPr>
          <w:rFonts w:ascii="Times New Roman" w:hAnsi="Times New Roman" w:cs="Times New Roman"/>
          <w:sz w:val="24"/>
          <w:szCs w:val="24"/>
          <w:lang w:val="sr-Cyrl-CS"/>
        </w:rPr>
      </w:pPr>
    </w:p>
    <w:p w14:paraId="48D91AF5" w14:textId="77777777" w:rsidR="00EC5350" w:rsidRPr="00451E0A" w:rsidRDefault="00632E6A" w:rsidP="00844F0A">
      <w:pPr>
        <w:spacing w:after="0"/>
        <w:jc w:val="center"/>
        <w:rPr>
          <w:rFonts w:ascii="Times New Roman" w:hAnsi="Times New Roman" w:cs="Times New Roman"/>
          <w:sz w:val="24"/>
          <w:szCs w:val="24"/>
          <w:lang w:val="sr-Cyrl-CS"/>
        </w:rPr>
      </w:pPr>
      <w:bookmarkStart w:id="2" w:name="_Hlk233874656"/>
      <w:r w:rsidRPr="00451E0A">
        <w:rPr>
          <w:rFonts w:ascii="Times New Roman" w:hAnsi="Times New Roman" w:cs="Times New Roman"/>
          <w:sz w:val="24"/>
          <w:szCs w:val="24"/>
          <w:lang w:val="sr-Cyrl-CS"/>
        </w:rPr>
        <w:t>Члан 9.</w:t>
      </w:r>
    </w:p>
    <w:p w14:paraId="4BEBFBB9" w14:textId="7C1537F4"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Проверу испуњености услова за доделу ваучера за</w:t>
      </w:r>
      <w:r w:rsidR="00DE7A80" w:rsidRPr="00451E0A">
        <w:rPr>
          <w:rFonts w:ascii="Times New Roman" w:hAnsi="Times New Roman" w:cs="Times New Roman"/>
          <w:sz w:val="24"/>
          <w:szCs w:val="24"/>
          <w:lang w:val="sr-Cyrl-CS"/>
        </w:rPr>
        <w:t xml:space="preserve"> лица из члана 4. </w:t>
      </w:r>
      <w:r w:rsidR="00164C31" w:rsidRPr="00451E0A">
        <w:rPr>
          <w:rFonts w:ascii="Times New Roman" w:hAnsi="Times New Roman" w:cs="Times New Roman"/>
          <w:sz w:val="24"/>
          <w:szCs w:val="24"/>
          <w:lang w:val="sr-Cyrl-CS"/>
        </w:rPr>
        <w:t>с</w:t>
      </w:r>
      <w:r w:rsidR="00DE7A80" w:rsidRPr="00451E0A">
        <w:rPr>
          <w:rFonts w:ascii="Times New Roman" w:hAnsi="Times New Roman" w:cs="Times New Roman"/>
          <w:sz w:val="24"/>
          <w:szCs w:val="24"/>
          <w:lang w:val="sr-Cyrl-CS"/>
        </w:rPr>
        <w:t>тав</w:t>
      </w:r>
      <w:r w:rsidR="00164C31" w:rsidRPr="00451E0A">
        <w:rPr>
          <w:rFonts w:ascii="Times New Roman" w:hAnsi="Times New Roman" w:cs="Times New Roman"/>
          <w:sz w:val="24"/>
          <w:szCs w:val="24"/>
          <w:lang w:val="sr-Cyrl-CS"/>
        </w:rPr>
        <w:t xml:space="preserve"> 1.</w:t>
      </w:r>
      <w:r w:rsidR="00DE7A80" w:rsidRPr="00451E0A">
        <w:rPr>
          <w:rFonts w:ascii="Times New Roman" w:hAnsi="Times New Roman" w:cs="Times New Roman"/>
          <w:sz w:val="24"/>
          <w:szCs w:val="24"/>
          <w:lang w:val="sr-Cyrl-CS"/>
        </w:rPr>
        <w:t xml:space="preserve"> </w:t>
      </w:r>
      <w:r w:rsidR="00F806B3" w:rsidRPr="00451E0A">
        <w:rPr>
          <w:rFonts w:ascii="Times New Roman" w:hAnsi="Times New Roman" w:cs="Times New Roman"/>
          <w:sz w:val="24"/>
          <w:szCs w:val="24"/>
          <w:lang w:val="sr-Cyrl-CS"/>
        </w:rPr>
        <w:t xml:space="preserve">ове уредбе </w:t>
      </w:r>
      <w:r w:rsidRPr="00451E0A">
        <w:rPr>
          <w:rFonts w:ascii="Times New Roman" w:hAnsi="Times New Roman" w:cs="Times New Roman"/>
          <w:sz w:val="24"/>
          <w:szCs w:val="24"/>
          <w:lang w:val="sr-Cyrl-CS"/>
        </w:rPr>
        <w:t xml:space="preserve">врши </w:t>
      </w:r>
      <w:r w:rsidR="00752CC4" w:rsidRPr="00451E0A">
        <w:rPr>
          <w:rFonts w:ascii="Times New Roman" w:hAnsi="Times New Roman" w:cs="Times New Roman"/>
          <w:sz w:val="24"/>
          <w:szCs w:val="24"/>
          <w:lang w:val="sr-Cyrl-CS"/>
        </w:rPr>
        <w:t>ПИО фонд</w:t>
      </w:r>
      <w:r w:rsidR="005E407E" w:rsidRPr="00451E0A">
        <w:rPr>
          <w:rFonts w:ascii="Times New Roman" w:hAnsi="Times New Roman" w:cs="Times New Roman"/>
          <w:sz w:val="24"/>
          <w:szCs w:val="24"/>
          <w:lang w:val="sr-Cyrl-CS"/>
        </w:rPr>
        <w:t>.</w:t>
      </w:r>
    </w:p>
    <w:p w14:paraId="72B8468E" w14:textId="03EDC69C"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Након спроведе</w:t>
      </w:r>
      <w:r w:rsidR="004C6E7D" w:rsidRPr="00451E0A">
        <w:rPr>
          <w:rFonts w:ascii="Times New Roman" w:hAnsi="Times New Roman" w:cs="Times New Roman"/>
          <w:sz w:val="24"/>
          <w:szCs w:val="24"/>
          <w:lang w:val="sr-Cyrl-CS"/>
        </w:rPr>
        <w:t>не провере</w:t>
      </w:r>
      <w:r w:rsidR="00A91BF1" w:rsidRPr="00451E0A">
        <w:rPr>
          <w:rFonts w:ascii="Times New Roman" w:hAnsi="Times New Roman" w:cs="Times New Roman"/>
          <w:sz w:val="24"/>
          <w:szCs w:val="24"/>
          <w:lang w:val="sr-Cyrl-CS"/>
        </w:rPr>
        <w:t>,</w:t>
      </w:r>
      <w:r w:rsidR="004C6E7D" w:rsidRPr="00451E0A">
        <w:rPr>
          <w:rFonts w:ascii="Times New Roman" w:hAnsi="Times New Roman" w:cs="Times New Roman"/>
          <w:sz w:val="24"/>
          <w:szCs w:val="24"/>
          <w:lang w:val="sr-Cyrl-CS"/>
        </w:rPr>
        <w:t xml:space="preserve"> институциј</w:t>
      </w:r>
      <w:r w:rsidR="00EC39FC" w:rsidRPr="00451E0A">
        <w:rPr>
          <w:rFonts w:ascii="Times New Roman" w:hAnsi="Times New Roman" w:cs="Times New Roman"/>
          <w:sz w:val="24"/>
          <w:szCs w:val="24"/>
          <w:lang w:val="sr-Cyrl-CS"/>
        </w:rPr>
        <w:t>а из става 1. овог члана</w:t>
      </w:r>
      <w:r w:rsidR="00FF79C4" w:rsidRPr="00451E0A">
        <w:rPr>
          <w:rFonts w:ascii="Times New Roman" w:hAnsi="Times New Roman" w:cs="Times New Roman"/>
          <w:sz w:val="24"/>
          <w:szCs w:val="24"/>
          <w:lang w:val="sr-Cyrl-CS"/>
        </w:rPr>
        <w:t>,</w:t>
      </w:r>
      <w:r w:rsidR="004C6E7D"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 xml:space="preserve">преко FTP сервера, враћа електронски извештај Пошти Србије, а Пошта Србије доставља Министарству електронски извештај са обједињеним подацима </w:t>
      </w:r>
      <w:r w:rsidR="00905F5C" w:rsidRPr="00451E0A">
        <w:rPr>
          <w:rFonts w:ascii="Times New Roman" w:hAnsi="Times New Roman" w:cs="Times New Roman"/>
          <w:sz w:val="24"/>
          <w:szCs w:val="24"/>
          <w:lang w:val="sr-Cyrl-CS"/>
        </w:rPr>
        <w:t>из поднетих пријава за она лица</w:t>
      </w:r>
      <w:r w:rsidRPr="00451E0A">
        <w:rPr>
          <w:rFonts w:ascii="Times New Roman" w:hAnsi="Times New Roman" w:cs="Times New Roman"/>
          <w:sz w:val="24"/>
          <w:szCs w:val="24"/>
          <w:lang w:val="sr-Cyrl-CS"/>
        </w:rPr>
        <w:t xml:space="preserve"> која испуњавају прописане услове за доделу ваучера.</w:t>
      </w:r>
      <w:r w:rsidR="000C607A" w:rsidRPr="00451E0A">
        <w:rPr>
          <w:rFonts w:ascii="Times New Roman" w:hAnsi="Times New Roman" w:cs="Times New Roman"/>
          <w:sz w:val="24"/>
          <w:szCs w:val="24"/>
          <w:lang w:val="sr-Cyrl-CS"/>
        </w:rPr>
        <w:t xml:space="preserve"> </w:t>
      </w:r>
    </w:p>
    <w:p w14:paraId="22779CFD" w14:textId="012A5534"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Електронски извештај са обједињеним подацима из става </w:t>
      </w:r>
      <w:r w:rsidR="00EC39FC" w:rsidRPr="00451E0A">
        <w:rPr>
          <w:rFonts w:ascii="Times New Roman" w:hAnsi="Times New Roman" w:cs="Times New Roman"/>
          <w:sz w:val="24"/>
          <w:szCs w:val="24"/>
          <w:lang w:val="sr-Cyrl-CS"/>
        </w:rPr>
        <w:t>2</w:t>
      </w:r>
      <w:r w:rsidRPr="00451E0A">
        <w:rPr>
          <w:rFonts w:ascii="Times New Roman" w:hAnsi="Times New Roman" w:cs="Times New Roman"/>
          <w:sz w:val="24"/>
          <w:szCs w:val="24"/>
          <w:lang w:val="sr-Cyrl-CS"/>
        </w:rPr>
        <w:t>. овог члана, који Пошта Србије доставља Министарству, садржи и податке из поднетих пријава за ли</w:t>
      </w:r>
      <w:r w:rsidR="00EC39FC" w:rsidRPr="00451E0A">
        <w:rPr>
          <w:rFonts w:ascii="Times New Roman" w:hAnsi="Times New Roman" w:cs="Times New Roman"/>
          <w:sz w:val="24"/>
          <w:szCs w:val="24"/>
          <w:lang w:val="sr-Cyrl-CS"/>
        </w:rPr>
        <w:t>ца из члана 4. став 1</w:t>
      </w:r>
      <w:r w:rsidR="008405CA" w:rsidRPr="00451E0A">
        <w:rPr>
          <w:rFonts w:ascii="Times New Roman" w:hAnsi="Times New Roman" w:cs="Times New Roman"/>
          <w:sz w:val="24"/>
          <w:szCs w:val="24"/>
          <w:lang w:val="sr-Cyrl-CS"/>
        </w:rPr>
        <w:t>.</w:t>
      </w:r>
      <w:r w:rsidR="00EC39FC" w:rsidRPr="00451E0A">
        <w:rPr>
          <w:rFonts w:ascii="Times New Roman" w:hAnsi="Times New Roman" w:cs="Times New Roman"/>
          <w:sz w:val="24"/>
          <w:szCs w:val="24"/>
          <w:lang w:val="sr-Cyrl-CS"/>
        </w:rPr>
        <w:t xml:space="preserve"> </w:t>
      </w:r>
      <w:r w:rsidR="005017C9" w:rsidRPr="00451E0A">
        <w:rPr>
          <w:rFonts w:ascii="Times New Roman" w:hAnsi="Times New Roman" w:cs="Times New Roman"/>
          <w:sz w:val="24"/>
          <w:szCs w:val="24"/>
          <w:lang w:val="sr-Cyrl-CS"/>
        </w:rPr>
        <w:t>ове уредбе.</w:t>
      </w:r>
    </w:p>
    <w:p w14:paraId="61CE62DC" w14:textId="3E19CACD" w:rsidR="00EC5350" w:rsidRPr="00451E0A" w:rsidRDefault="00632E6A" w:rsidP="00901A6C">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Изузетно, на захтев Министарства</w:t>
      </w:r>
      <w:r w:rsidR="006626FE"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Пошта Србије пакује (о</w:t>
      </w:r>
      <w:r w:rsidR="00230EB7" w:rsidRPr="00451E0A">
        <w:rPr>
          <w:rFonts w:ascii="Times New Roman" w:hAnsi="Times New Roman" w:cs="Times New Roman"/>
          <w:sz w:val="24"/>
          <w:szCs w:val="24"/>
          <w:lang w:val="sr-Cyrl-CS"/>
        </w:rPr>
        <w:t>т</w:t>
      </w:r>
      <w:r w:rsidRPr="00451E0A">
        <w:rPr>
          <w:rFonts w:ascii="Times New Roman" w:hAnsi="Times New Roman" w:cs="Times New Roman"/>
          <w:sz w:val="24"/>
          <w:szCs w:val="24"/>
          <w:lang w:val="sr-Cyrl-CS"/>
        </w:rPr>
        <w:t>према) и путем препорученог писма (резервисане поштанске услуге)</w:t>
      </w:r>
      <w:r w:rsidR="007C0245"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доставља пријаву и потврду о евидентирању пријаве из члана 8. ст. 1. и 2. ове уредбе.</w:t>
      </w:r>
      <w:r w:rsidR="000C607A" w:rsidRPr="00451E0A">
        <w:rPr>
          <w:rFonts w:ascii="Times New Roman" w:hAnsi="Times New Roman" w:cs="Times New Roman"/>
          <w:sz w:val="24"/>
          <w:szCs w:val="24"/>
          <w:lang w:val="sr-Cyrl-CS"/>
        </w:rPr>
        <w:t xml:space="preserve">  </w:t>
      </w:r>
    </w:p>
    <w:bookmarkEnd w:id="2"/>
    <w:p w14:paraId="45B380AA" w14:textId="77777777" w:rsidR="00901A6C" w:rsidRPr="00451E0A" w:rsidRDefault="00901A6C" w:rsidP="00901A6C">
      <w:pPr>
        <w:spacing w:after="0"/>
        <w:ind w:firstLine="567"/>
        <w:jc w:val="both"/>
        <w:rPr>
          <w:rFonts w:ascii="Times New Roman" w:hAnsi="Times New Roman" w:cs="Times New Roman"/>
          <w:sz w:val="24"/>
          <w:szCs w:val="24"/>
          <w:lang w:val="sr-Cyrl-CS"/>
        </w:rPr>
      </w:pPr>
    </w:p>
    <w:p w14:paraId="125BE56F" w14:textId="77777777" w:rsidR="00EC5350" w:rsidRPr="00451E0A" w:rsidRDefault="00632E6A"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10.</w:t>
      </w:r>
    </w:p>
    <w:p w14:paraId="6A7D8779" w14:textId="4BA2C657" w:rsidR="00EC5350" w:rsidRPr="00451E0A" w:rsidRDefault="00632E6A"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Вредност ваучера износи </w:t>
      </w:r>
      <w:r w:rsidR="00E33F8C" w:rsidRPr="00451E0A">
        <w:rPr>
          <w:rFonts w:ascii="Times New Roman" w:hAnsi="Times New Roman" w:cs="Times New Roman"/>
          <w:sz w:val="24"/>
          <w:szCs w:val="24"/>
          <w:lang w:val="sr-Cyrl-CS"/>
        </w:rPr>
        <w:t>10</w:t>
      </w:r>
      <w:r w:rsidRPr="00451E0A">
        <w:rPr>
          <w:rFonts w:ascii="Times New Roman" w:hAnsi="Times New Roman" w:cs="Times New Roman"/>
          <w:sz w:val="24"/>
          <w:szCs w:val="24"/>
          <w:lang w:val="sr-Cyrl-CS"/>
        </w:rPr>
        <w:t xml:space="preserve">.000 динара и наведени износ представља максимални износ средстава, која корисник </w:t>
      </w:r>
      <w:r w:rsidR="00EC39FC" w:rsidRPr="00451E0A">
        <w:rPr>
          <w:rFonts w:ascii="Times New Roman" w:hAnsi="Times New Roman" w:cs="Times New Roman"/>
          <w:sz w:val="24"/>
          <w:szCs w:val="24"/>
          <w:lang w:val="sr-Cyrl-CS"/>
        </w:rPr>
        <w:t xml:space="preserve">ваучера </w:t>
      </w:r>
      <w:r w:rsidRPr="00451E0A">
        <w:rPr>
          <w:rFonts w:ascii="Times New Roman" w:hAnsi="Times New Roman" w:cs="Times New Roman"/>
          <w:sz w:val="24"/>
          <w:szCs w:val="24"/>
          <w:lang w:val="sr-Cyrl-CS"/>
        </w:rPr>
        <w:t>може једном</w:t>
      </w:r>
      <w:r w:rsidR="00EC39FC"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у току календарске године</w:t>
      </w:r>
      <w:r w:rsidR="00EC39FC"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користити при субвенционисаном коришћењу услуга смештаја у угоститељским објектима, без обзира колика је вредност извршене услуге смештаја.</w:t>
      </w:r>
    </w:p>
    <w:p w14:paraId="6CC316FA" w14:textId="77777777" w:rsidR="00EC5350" w:rsidRPr="00451E0A" w:rsidRDefault="00632E6A" w:rsidP="00844F0A">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Ваучер нарочито садржи следеће податке, и то:</w:t>
      </w:r>
    </w:p>
    <w:p w14:paraId="135575DA" w14:textId="77777777" w:rsidR="00EC5350" w:rsidRPr="00451E0A" w:rsidRDefault="00632E6A" w:rsidP="00844F0A">
      <w:pPr>
        <w:spacing w:after="0"/>
        <w:ind w:left="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1) одштампане податке:</w:t>
      </w:r>
    </w:p>
    <w:p w14:paraId="5096D794" w14:textId="0EEFD9FB" w:rsidR="00EC5350" w:rsidRPr="00451E0A" w:rsidRDefault="00632E6A" w:rsidP="00755DB3">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(1)</w:t>
      </w:r>
      <w:r w:rsidR="005C1502"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намена: субвенционисано коришћење услуга сме</w:t>
      </w:r>
      <w:r w:rsidR="00625845" w:rsidRPr="00451E0A">
        <w:rPr>
          <w:rFonts w:ascii="Times New Roman" w:hAnsi="Times New Roman" w:cs="Times New Roman"/>
          <w:sz w:val="24"/>
          <w:szCs w:val="24"/>
          <w:lang w:val="sr-Cyrl-CS"/>
        </w:rPr>
        <w:t>штаја у угоститељским објектима,</w:t>
      </w:r>
    </w:p>
    <w:p w14:paraId="45D92920" w14:textId="77777777" w:rsidR="00EC5350" w:rsidRPr="00451E0A" w:rsidRDefault="00632E6A" w:rsidP="00844F0A">
      <w:pPr>
        <w:spacing w:after="0"/>
        <w:ind w:left="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(2) издавалац ваучера: Министарство туризма и </w:t>
      </w:r>
      <w:r w:rsidR="0087749E" w:rsidRPr="00451E0A">
        <w:rPr>
          <w:rFonts w:ascii="Times New Roman" w:hAnsi="Times New Roman" w:cs="Times New Roman"/>
          <w:sz w:val="24"/>
          <w:szCs w:val="24"/>
          <w:lang w:val="sr-Cyrl-CS"/>
        </w:rPr>
        <w:t>омладине</w:t>
      </w:r>
      <w:r w:rsidR="00625845" w:rsidRPr="00451E0A">
        <w:rPr>
          <w:rFonts w:ascii="Times New Roman" w:hAnsi="Times New Roman" w:cs="Times New Roman"/>
          <w:sz w:val="24"/>
          <w:szCs w:val="24"/>
          <w:lang w:val="sr-Cyrl-CS"/>
        </w:rPr>
        <w:t>,</w:t>
      </w:r>
    </w:p>
    <w:p w14:paraId="370B7ABB" w14:textId="77777777" w:rsidR="00EC5350" w:rsidRPr="00451E0A" w:rsidRDefault="00632E6A" w:rsidP="00844F0A">
      <w:pPr>
        <w:spacing w:after="0"/>
        <w:ind w:left="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(3)</w:t>
      </w:r>
      <w:r w:rsidR="00625845" w:rsidRPr="00451E0A">
        <w:rPr>
          <w:rFonts w:ascii="Times New Roman" w:hAnsi="Times New Roman" w:cs="Times New Roman"/>
          <w:sz w:val="24"/>
          <w:szCs w:val="24"/>
          <w:lang w:val="sr-Cyrl-CS"/>
        </w:rPr>
        <w:t xml:space="preserve"> новчана вредност: </w:t>
      </w:r>
      <w:r w:rsidR="00E33F8C" w:rsidRPr="00451E0A">
        <w:rPr>
          <w:rFonts w:ascii="Times New Roman" w:hAnsi="Times New Roman" w:cs="Times New Roman"/>
          <w:sz w:val="24"/>
          <w:szCs w:val="24"/>
          <w:lang w:val="sr-Cyrl-CS"/>
        </w:rPr>
        <w:t>10</w:t>
      </w:r>
      <w:r w:rsidR="00625845" w:rsidRPr="00451E0A">
        <w:rPr>
          <w:rFonts w:ascii="Times New Roman" w:hAnsi="Times New Roman" w:cs="Times New Roman"/>
          <w:sz w:val="24"/>
          <w:szCs w:val="24"/>
          <w:lang w:val="sr-Cyrl-CS"/>
        </w:rPr>
        <w:t>.000 динара,</w:t>
      </w:r>
    </w:p>
    <w:p w14:paraId="4E70240F" w14:textId="77777777" w:rsidR="00EC5350" w:rsidRPr="00451E0A" w:rsidRDefault="00625845" w:rsidP="00844F0A">
      <w:pPr>
        <w:spacing w:after="0"/>
        <w:ind w:left="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(4) серијски број ваучера,</w:t>
      </w:r>
    </w:p>
    <w:p w14:paraId="3F244245" w14:textId="3F307DE5" w:rsidR="00EC5350" w:rsidRPr="00451E0A" w:rsidRDefault="00632E6A" w:rsidP="00844F0A">
      <w:pPr>
        <w:spacing w:after="0"/>
        <w:ind w:left="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(5) крајњи рок коришћења (</w:t>
      </w:r>
      <w:r w:rsidR="00C0745F" w:rsidRPr="00451E0A">
        <w:rPr>
          <w:rFonts w:ascii="Times New Roman" w:hAnsi="Times New Roman" w:cs="Times New Roman"/>
          <w:sz w:val="24"/>
          <w:szCs w:val="24"/>
          <w:lang w:val="sr-Cyrl-CS"/>
        </w:rPr>
        <w:t>1</w:t>
      </w:r>
      <w:r w:rsidRPr="00451E0A">
        <w:rPr>
          <w:rFonts w:ascii="Times New Roman" w:hAnsi="Times New Roman" w:cs="Times New Roman"/>
          <w:sz w:val="24"/>
          <w:szCs w:val="24"/>
          <w:lang w:val="sr-Cyrl-CS"/>
        </w:rPr>
        <w:t xml:space="preserve">. новембар </w:t>
      </w:r>
      <w:r w:rsidR="00604C50" w:rsidRPr="00451E0A">
        <w:rPr>
          <w:rFonts w:ascii="Times New Roman" w:hAnsi="Times New Roman" w:cs="Times New Roman"/>
          <w:sz w:val="24"/>
          <w:szCs w:val="24"/>
          <w:lang w:val="sr-Cyrl-CS"/>
        </w:rPr>
        <w:t>202</w:t>
      </w:r>
      <w:r w:rsidR="008A58D5" w:rsidRPr="00451E0A">
        <w:rPr>
          <w:rFonts w:ascii="Times New Roman" w:hAnsi="Times New Roman" w:cs="Times New Roman"/>
          <w:sz w:val="24"/>
          <w:szCs w:val="24"/>
          <w:lang w:val="sr-Cyrl-CS"/>
        </w:rPr>
        <w:t>6</w:t>
      </w:r>
      <w:r w:rsidR="00E33F8C"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године)</w:t>
      </w:r>
      <w:r w:rsidR="00625845" w:rsidRPr="00451E0A">
        <w:rPr>
          <w:rFonts w:ascii="Times New Roman" w:hAnsi="Times New Roman" w:cs="Times New Roman"/>
          <w:sz w:val="24"/>
          <w:szCs w:val="24"/>
          <w:lang w:val="sr-Cyrl-CS"/>
        </w:rPr>
        <w:t>,</w:t>
      </w:r>
    </w:p>
    <w:p w14:paraId="6D0F1D57" w14:textId="77777777" w:rsidR="00EC5350" w:rsidRPr="00451E0A" w:rsidRDefault="00625845" w:rsidP="00844F0A">
      <w:pPr>
        <w:spacing w:after="0"/>
        <w:ind w:left="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(6) назив угоститељског објекта,</w:t>
      </w:r>
    </w:p>
    <w:p w14:paraId="77E58F5C" w14:textId="77777777" w:rsidR="00B66C88" w:rsidRPr="00451E0A" w:rsidRDefault="00B66C88" w:rsidP="00844F0A">
      <w:pPr>
        <w:spacing w:after="0"/>
        <w:ind w:left="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w:t>
      </w:r>
      <w:r w:rsidR="0039043B" w:rsidRPr="00451E0A">
        <w:rPr>
          <w:rFonts w:ascii="Times New Roman" w:hAnsi="Times New Roman" w:cs="Times New Roman"/>
          <w:sz w:val="24"/>
          <w:szCs w:val="24"/>
          <w:lang w:val="sr-Cyrl-CS"/>
        </w:rPr>
        <w:t>7</w:t>
      </w:r>
      <w:r w:rsidRPr="00451E0A">
        <w:rPr>
          <w:rFonts w:ascii="Times New Roman" w:hAnsi="Times New Roman" w:cs="Times New Roman"/>
          <w:sz w:val="24"/>
          <w:szCs w:val="24"/>
          <w:lang w:val="sr-Cyrl-CS"/>
        </w:rPr>
        <w:t xml:space="preserve">) </w:t>
      </w:r>
      <w:r w:rsidR="0039043B" w:rsidRPr="00451E0A">
        <w:rPr>
          <w:rFonts w:ascii="Times New Roman" w:hAnsi="Times New Roman" w:cs="Times New Roman"/>
          <w:sz w:val="24"/>
          <w:szCs w:val="24"/>
          <w:lang w:val="sr-Cyrl-CS"/>
        </w:rPr>
        <w:t>ј</w:t>
      </w:r>
      <w:r w:rsidRPr="00451E0A">
        <w:rPr>
          <w:rFonts w:ascii="Times New Roman" w:hAnsi="Times New Roman" w:cs="Times New Roman"/>
          <w:sz w:val="24"/>
          <w:szCs w:val="24"/>
          <w:lang w:val="sr-Cyrl-CS"/>
        </w:rPr>
        <w:t>единствени идентификатор пријаве (ЈИД пријаве</w:t>
      </w:r>
      <w:r w:rsidR="00E3672F" w:rsidRPr="00451E0A">
        <w:rPr>
          <w:rFonts w:ascii="Times New Roman" w:hAnsi="Times New Roman" w:cs="Times New Roman"/>
          <w:sz w:val="24"/>
          <w:szCs w:val="24"/>
          <w:lang w:val="sr-Cyrl-CS"/>
        </w:rPr>
        <w:t xml:space="preserve"> из ЦИС-а</w:t>
      </w:r>
      <w:r w:rsidRPr="00451E0A">
        <w:rPr>
          <w:rFonts w:ascii="Times New Roman" w:hAnsi="Times New Roman" w:cs="Times New Roman"/>
          <w:sz w:val="24"/>
          <w:szCs w:val="24"/>
          <w:lang w:val="sr-Cyrl-CS"/>
        </w:rPr>
        <w:t>)</w:t>
      </w:r>
      <w:r w:rsidR="00625845" w:rsidRPr="00451E0A">
        <w:rPr>
          <w:rFonts w:ascii="Times New Roman" w:hAnsi="Times New Roman" w:cs="Times New Roman"/>
          <w:sz w:val="24"/>
          <w:szCs w:val="24"/>
          <w:lang w:val="sr-Cyrl-CS"/>
        </w:rPr>
        <w:t>,</w:t>
      </w:r>
    </w:p>
    <w:p w14:paraId="3CB9A6E5" w14:textId="687D9C5C" w:rsidR="00EC5350" w:rsidRPr="00451E0A" w:rsidRDefault="00632E6A" w:rsidP="00844F0A">
      <w:pPr>
        <w:spacing w:after="0"/>
        <w:ind w:left="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w:t>
      </w:r>
      <w:r w:rsidR="0039043B" w:rsidRPr="00451E0A">
        <w:rPr>
          <w:rFonts w:ascii="Times New Roman" w:hAnsi="Times New Roman" w:cs="Times New Roman"/>
          <w:sz w:val="24"/>
          <w:szCs w:val="24"/>
          <w:lang w:val="sr-Cyrl-CS"/>
        </w:rPr>
        <w:t>8</w:t>
      </w:r>
      <w:r w:rsidRPr="00451E0A">
        <w:rPr>
          <w:rFonts w:ascii="Times New Roman" w:hAnsi="Times New Roman" w:cs="Times New Roman"/>
          <w:sz w:val="24"/>
          <w:szCs w:val="24"/>
          <w:lang w:val="sr-Cyrl-CS"/>
        </w:rPr>
        <w:t>) податке о кориснику ваучера из члана 7</w:t>
      </w:r>
      <w:r w:rsidR="00625845" w:rsidRPr="00451E0A">
        <w:rPr>
          <w:rFonts w:ascii="Times New Roman" w:hAnsi="Times New Roman" w:cs="Times New Roman"/>
          <w:sz w:val="24"/>
          <w:szCs w:val="24"/>
          <w:lang w:val="sr-Cyrl-CS"/>
        </w:rPr>
        <w:t>. став 3. тач. 1)</w:t>
      </w:r>
      <w:r w:rsidR="00082213" w:rsidRPr="00451E0A">
        <w:rPr>
          <w:rFonts w:ascii="Times New Roman" w:hAnsi="Times New Roman" w:cs="Times New Roman"/>
          <w:sz w:val="24"/>
          <w:szCs w:val="24"/>
          <w:lang w:val="sr-Cyrl-CS"/>
        </w:rPr>
        <w:t>-</w:t>
      </w:r>
      <w:r w:rsidR="00625845" w:rsidRPr="00451E0A">
        <w:rPr>
          <w:rFonts w:ascii="Times New Roman" w:hAnsi="Times New Roman" w:cs="Times New Roman"/>
          <w:sz w:val="24"/>
          <w:szCs w:val="24"/>
          <w:lang w:val="sr-Cyrl-CS"/>
        </w:rPr>
        <w:t>3) ове уредбе,</w:t>
      </w:r>
    </w:p>
    <w:p w14:paraId="39447D61" w14:textId="1CE9DA32" w:rsidR="00EC5350" w:rsidRPr="00451E0A" w:rsidRDefault="00632E6A" w:rsidP="00844F0A">
      <w:pPr>
        <w:spacing w:after="0"/>
        <w:ind w:left="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lastRenderedPageBreak/>
        <w:t>(</w:t>
      </w:r>
      <w:r w:rsidR="0039043B" w:rsidRPr="00451E0A">
        <w:rPr>
          <w:rFonts w:ascii="Times New Roman" w:hAnsi="Times New Roman" w:cs="Times New Roman"/>
          <w:sz w:val="24"/>
          <w:szCs w:val="24"/>
          <w:lang w:val="sr-Cyrl-CS"/>
        </w:rPr>
        <w:t>9</w:t>
      </w:r>
      <w:r w:rsidRPr="00451E0A">
        <w:rPr>
          <w:rFonts w:ascii="Times New Roman" w:hAnsi="Times New Roman" w:cs="Times New Roman"/>
          <w:sz w:val="24"/>
          <w:szCs w:val="24"/>
          <w:lang w:val="sr-Cyrl-CS"/>
        </w:rPr>
        <w:t>) изјаву корисника вауч</w:t>
      </w:r>
      <w:r w:rsidR="00625845" w:rsidRPr="00451E0A">
        <w:rPr>
          <w:rFonts w:ascii="Times New Roman" w:hAnsi="Times New Roman" w:cs="Times New Roman"/>
          <w:sz w:val="24"/>
          <w:szCs w:val="24"/>
          <w:lang w:val="sr-Cyrl-CS"/>
        </w:rPr>
        <w:t>ера о коришћењу услуге смештаја</w:t>
      </w:r>
      <w:r w:rsidR="00CE24CC" w:rsidRPr="00451E0A">
        <w:rPr>
          <w:rFonts w:ascii="Times New Roman" w:hAnsi="Times New Roman" w:cs="Times New Roman"/>
          <w:sz w:val="24"/>
          <w:szCs w:val="24"/>
          <w:lang w:val="sr-Cyrl-CS"/>
        </w:rPr>
        <w:t>;</w:t>
      </w:r>
    </w:p>
    <w:p w14:paraId="138AB215" w14:textId="77777777" w:rsidR="00E3672F" w:rsidRPr="00451E0A" w:rsidRDefault="00E3672F" w:rsidP="00844F0A">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2) податке који се попуњавају:</w:t>
      </w:r>
    </w:p>
    <w:p w14:paraId="4ADE79D0" w14:textId="77777777" w:rsidR="00E3672F" w:rsidRPr="00451E0A" w:rsidRDefault="00E3672F" w:rsidP="00844F0A">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(1) потпис корисника ваучера, односно његовог законског заступника (родитеља, </w:t>
      </w:r>
    </w:p>
    <w:p w14:paraId="53F40484" w14:textId="77777777" w:rsidR="00E3672F" w:rsidRPr="00451E0A" w:rsidRDefault="00625845" w:rsidP="00755DB3">
      <w:pPr>
        <w:spacing w:after="0"/>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односно старатеља),</w:t>
      </w:r>
    </w:p>
    <w:p w14:paraId="535E21A1" w14:textId="77777777" w:rsidR="00131269" w:rsidRPr="00451E0A" w:rsidRDefault="00E3672F" w:rsidP="00131269">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(2) </w:t>
      </w:r>
      <w:r w:rsidR="003C68AC" w:rsidRPr="00451E0A">
        <w:rPr>
          <w:rFonts w:ascii="Times New Roman" w:hAnsi="Times New Roman" w:cs="Times New Roman"/>
          <w:sz w:val="24"/>
          <w:szCs w:val="24"/>
          <w:lang w:val="sr-Cyrl-CS"/>
        </w:rPr>
        <w:t>потпис Угоститеља.</w:t>
      </w:r>
      <w:r w:rsidR="00131269" w:rsidRPr="00451E0A">
        <w:rPr>
          <w:rFonts w:ascii="Times New Roman" w:hAnsi="Times New Roman" w:cs="Times New Roman"/>
          <w:sz w:val="24"/>
          <w:szCs w:val="24"/>
          <w:lang w:val="sr-Cyrl-CS"/>
        </w:rPr>
        <w:t xml:space="preserve"> </w:t>
      </w:r>
    </w:p>
    <w:p w14:paraId="5D3D09FC" w14:textId="77777777" w:rsidR="00EC5350" w:rsidRPr="00451E0A" w:rsidRDefault="00632E6A" w:rsidP="00131269">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Број пријава за доделу ваучера ограничен је расположивим буџетским средствима и рангирање пријава вршиће се на основу датума и времена пријема на шалтеру Поште Србије.</w:t>
      </w:r>
    </w:p>
    <w:p w14:paraId="09B4E2FD" w14:textId="77777777" w:rsidR="00DE4C5B" w:rsidRPr="00451E0A" w:rsidRDefault="00632E6A" w:rsidP="00904C6E">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Пријављеним лицима која су стекла право на ваучер, Министарство, преко Поште Србије, доставља ваучере личним уручењем на адресу, путем вредносног писма (резервисане поштанске услуге).</w:t>
      </w:r>
    </w:p>
    <w:p w14:paraId="7B74C099" w14:textId="77777777" w:rsidR="004B5098" w:rsidRPr="00451E0A" w:rsidRDefault="004B5098" w:rsidP="004B5098">
      <w:pPr>
        <w:spacing w:after="0" w:line="240" w:lineRule="auto"/>
        <w:ind w:firstLine="567"/>
        <w:jc w:val="both"/>
        <w:rPr>
          <w:rFonts w:ascii="Times New Roman" w:eastAsia="Calibri" w:hAnsi="Times New Roman" w:cs="Times New Roman"/>
          <w:iCs/>
          <w:sz w:val="24"/>
          <w:szCs w:val="24"/>
          <w:lang w:val="sr-Cyrl-CS"/>
        </w:rPr>
      </w:pPr>
      <w:r w:rsidRPr="00451E0A">
        <w:rPr>
          <w:rFonts w:ascii="Times New Roman" w:eastAsia="Calibri" w:hAnsi="Times New Roman" w:cs="Times New Roman"/>
          <w:iCs/>
          <w:sz w:val="24"/>
          <w:szCs w:val="24"/>
          <w:lang w:val="sr-Cyrl-CS"/>
        </w:rPr>
        <w:t>У вези са реализацијом</w:t>
      </w:r>
      <w:r w:rsidR="00E805FF" w:rsidRPr="00451E0A">
        <w:rPr>
          <w:rFonts w:ascii="Times New Roman" w:eastAsia="Calibri" w:hAnsi="Times New Roman" w:cs="Times New Roman"/>
          <w:iCs/>
          <w:sz w:val="24"/>
          <w:szCs w:val="24"/>
          <w:lang w:val="sr-Cyrl-CS"/>
        </w:rPr>
        <w:t xml:space="preserve"> услуга </w:t>
      </w:r>
      <w:r w:rsidRPr="00451E0A">
        <w:rPr>
          <w:rFonts w:ascii="Times New Roman" w:eastAsia="Calibri" w:hAnsi="Times New Roman" w:cs="Times New Roman"/>
          <w:iCs/>
          <w:sz w:val="24"/>
          <w:szCs w:val="24"/>
          <w:lang w:val="sr-Cyrl-CS"/>
        </w:rPr>
        <w:t>Поште</w:t>
      </w:r>
      <w:r w:rsidR="00E805FF" w:rsidRPr="00451E0A">
        <w:rPr>
          <w:rFonts w:ascii="Times New Roman" w:eastAsia="Calibri" w:hAnsi="Times New Roman" w:cs="Times New Roman"/>
          <w:iCs/>
          <w:sz w:val="24"/>
          <w:szCs w:val="24"/>
          <w:lang w:val="sr-Cyrl-CS"/>
        </w:rPr>
        <w:t xml:space="preserve"> </w:t>
      </w:r>
      <w:r w:rsidRPr="00451E0A">
        <w:rPr>
          <w:rFonts w:ascii="Times New Roman" w:eastAsia="Calibri" w:hAnsi="Times New Roman" w:cs="Times New Roman"/>
          <w:iCs/>
          <w:sz w:val="24"/>
          <w:szCs w:val="24"/>
          <w:lang w:val="sr-Cyrl-CS"/>
        </w:rPr>
        <w:t xml:space="preserve">Србије </w:t>
      </w:r>
      <w:r w:rsidR="00E805FF" w:rsidRPr="00451E0A">
        <w:rPr>
          <w:rFonts w:ascii="Times New Roman" w:eastAsia="Calibri" w:hAnsi="Times New Roman" w:cs="Times New Roman"/>
          <w:iCs/>
          <w:sz w:val="24"/>
          <w:szCs w:val="24"/>
          <w:lang w:val="sr-Cyrl-CS"/>
        </w:rPr>
        <w:t xml:space="preserve">из ове </w:t>
      </w:r>
      <w:r w:rsidR="00A15924" w:rsidRPr="00451E0A">
        <w:rPr>
          <w:rFonts w:ascii="Times New Roman" w:eastAsia="Calibri" w:hAnsi="Times New Roman" w:cs="Times New Roman"/>
          <w:iCs/>
          <w:sz w:val="24"/>
          <w:szCs w:val="24"/>
          <w:lang w:val="sr-Cyrl-CS"/>
        </w:rPr>
        <w:t>у</w:t>
      </w:r>
      <w:r w:rsidRPr="00451E0A">
        <w:rPr>
          <w:rFonts w:ascii="Times New Roman" w:eastAsia="Calibri" w:hAnsi="Times New Roman" w:cs="Times New Roman"/>
          <w:iCs/>
          <w:sz w:val="24"/>
          <w:szCs w:val="24"/>
          <w:lang w:val="sr-Cyrl-CS"/>
        </w:rPr>
        <w:t xml:space="preserve">редбе, Министарство и Пошта Србије закључују посебан уговор.  </w:t>
      </w:r>
    </w:p>
    <w:p w14:paraId="490DB2BB" w14:textId="77777777" w:rsidR="00BD6A55" w:rsidRPr="00451E0A" w:rsidRDefault="00BD6A55" w:rsidP="004B5098">
      <w:pPr>
        <w:spacing w:after="0"/>
        <w:jc w:val="both"/>
        <w:rPr>
          <w:rFonts w:ascii="Times New Roman" w:hAnsi="Times New Roman" w:cs="Times New Roman"/>
          <w:sz w:val="24"/>
          <w:szCs w:val="24"/>
          <w:lang w:val="sr-Cyrl-CS"/>
        </w:rPr>
      </w:pPr>
    </w:p>
    <w:p w14:paraId="2D8E813B" w14:textId="77777777" w:rsidR="00EC5350" w:rsidRPr="00451E0A" w:rsidRDefault="00632E6A"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11.</w:t>
      </w:r>
    </w:p>
    <w:p w14:paraId="4F009158" w14:textId="459E4F2C" w:rsidR="00604C50" w:rsidRPr="00451E0A" w:rsidRDefault="00755DB3" w:rsidP="00755DB3">
      <w:pPr>
        <w:tabs>
          <w:tab w:val="left" w:pos="567"/>
        </w:tabs>
        <w:spacing w:after="0"/>
        <w:jc w:val="both"/>
        <w:rPr>
          <w:rFonts w:ascii="Times New Roman" w:hAnsi="Times New Roman" w:cs="Times New Roman"/>
          <w:bCs/>
          <w:sz w:val="24"/>
          <w:szCs w:val="24"/>
          <w:lang w:val="sr-Cyrl-CS"/>
        </w:rPr>
      </w:pPr>
      <w:r w:rsidRPr="00451E0A">
        <w:rPr>
          <w:rFonts w:ascii="Times New Roman" w:hAnsi="Times New Roman" w:cs="Times New Roman"/>
          <w:bCs/>
          <w:sz w:val="24"/>
          <w:szCs w:val="24"/>
          <w:lang w:val="sr-Cyrl-CS"/>
        </w:rPr>
        <w:tab/>
      </w:r>
      <w:r w:rsidR="00A179DD" w:rsidRPr="00451E0A">
        <w:rPr>
          <w:rFonts w:ascii="Times New Roman" w:hAnsi="Times New Roman" w:cs="Times New Roman"/>
          <w:bCs/>
          <w:sz w:val="24"/>
          <w:szCs w:val="24"/>
          <w:lang w:val="sr-Cyrl-CS"/>
        </w:rPr>
        <w:t>По окончању пружања</w:t>
      </w:r>
      <w:r w:rsidR="00604C50" w:rsidRPr="00451E0A">
        <w:rPr>
          <w:rFonts w:ascii="Times New Roman" w:hAnsi="Times New Roman" w:cs="Times New Roman"/>
          <w:bCs/>
          <w:sz w:val="24"/>
          <w:szCs w:val="24"/>
          <w:lang w:val="sr-Cyrl-CS"/>
        </w:rPr>
        <w:t xml:space="preserve"> услуге смештаја, Угоститељ попуњава и потписује ваучер са подацима из члана 10. </w:t>
      </w:r>
      <w:r w:rsidR="00483AD4" w:rsidRPr="00451E0A">
        <w:rPr>
          <w:rFonts w:ascii="Times New Roman" w:hAnsi="Times New Roman" w:cs="Times New Roman"/>
          <w:bCs/>
          <w:sz w:val="24"/>
          <w:szCs w:val="24"/>
          <w:lang w:val="sr-Cyrl-CS"/>
        </w:rPr>
        <w:t xml:space="preserve">ове уредбе, а корисник ваучера </w:t>
      </w:r>
      <w:r w:rsidR="00604C50" w:rsidRPr="00451E0A">
        <w:rPr>
          <w:rFonts w:ascii="Times New Roman" w:hAnsi="Times New Roman" w:cs="Times New Roman"/>
          <w:bCs/>
          <w:sz w:val="24"/>
          <w:szCs w:val="24"/>
          <w:lang w:val="sr-Cyrl-CS"/>
        </w:rPr>
        <w:t xml:space="preserve">потписује </w:t>
      </w:r>
      <w:r w:rsidR="00F036C3" w:rsidRPr="00451E0A">
        <w:rPr>
          <w:rFonts w:ascii="Times New Roman" w:hAnsi="Times New Roman" w:cs="Times New Roman"/>
          <w:bCs/>
          <w:sz w:val="24"/>
          <w:szCs w:val="24"/>
          <w:lang w:val="sr-Cyrl-CS"/>
        </w:rPr>
        <w:t>ваучер о коришћењу</w:t>
      </w:r>
      <w:r w:rsidR="00604C50" w:rsidRPr="00451E0A">
        <w:rPr>
          <w:rFonts w:ascii="Times New Roman" w:hAnsi="Times New Roman" w:cs="Times New Roman"/>
          <w:bCs/>
          <w:sz w:val="24"/>
          <w:szCs w:val="24"/>
          <w:lang w:val="sr-Cyrl-CS"/>
        </w:rPr>
        <w:t xml:space="preserve"> услуга</w:t>
      </w:r>
      <w:r w:rsidR="00F036C3" w:rsidRPr="00451E0A">
        <w:rPr>
          <w:rFonts w:ascii="Times New Roman" w:hAnsi="Times New Roman" w:cs="Times New Roman"/>
          <w:bCs/>
          <w:sz w:val="24"/>
          <w:szCs w:val="24"/>
          <w:lang w:val="sr-Cyrl-CS"/>
        </w:rPr>
        <w:t xml:space="preserve"> смештаја</w:t>
      </w:r>
      <w:r w:rsidR="00604C50" w:rsidRPr="00451E0A">
        <w:rPr>
          <w:rFonts w:ascii="Times New Roman" w:hAnsi="Times New Roman" w:cs="Times New Roman"/>
          <w:bCs/>
          <w:sz w:val="24"/>
          <w:szCs w:val="24"/>
          <w:lang w:val="sr-Cyrl-CS"/>
        </w:rPr>
        <w:t xml:space="preserve">. </w:t>
      </w:r>
      <w:r w:rsidR="0087749E" w:rsidRPr="00451E0A">
        <w:rPr>
          <w:rFonts w:ascii="Times New Roman" w:hAnsi="Times New Roman" w:cs="Times New Roman"/>
          <w:bCs/>
          <w:sz w:val="24"/>
          <w:szCs w:val="24"/>
          <w:lang w:val="sr-Cyrl-CS"/>
        </w:rPr>
        <w:t xml:space="preserve"> </w:t>
      </w:r>
    </w:p>
    <w:p w14:paraId="63D4BFCC" w14:textId="7FA17B4B" w:rsidR="00604C50" w:rsidRPr="00451E0A" w:rsidRDefault="00755DB3" w:rsidP="00755DB3">
      <w:pPr>
        <w:tabs>
          <w:tab w:val="left" w:pos="567"/>
        </w:tabs>
        <w:spacing w:after="0"/>
        <w:jc w:val="both"/>
        <w:rPr>
          <w:rFonts w:ascii="Times New Roman" w:hAnsi="Times New Roman" w:cs="Times New Roman"/>
          <w:sz w:val="24"/>
          <w:szCs w:val="24"/>
          <w:lang w:val="sr-Cyrl-CS"/>
        </w:rPr>
      </w:pPr>
      <w:r w:rsidRPr="00451E0A">
        <w:rPr>
          <w:rFonts w:ascii="Times New Roman" w:hAnsi="Times New Roman" w:cs="Times New Roman"/>
          <w:bCs/>
          <w:sz w:val="24"/>
          <w:szCs w:val="24"/>
          <w:lang w:val="sr-Cyrl-CS"/>
        </w:rPr>
        <w:tab/>
      </w:r>
      <w:r w:rsidR="00604C50" w:rsidRPr="00451E0A">
        <w:rPr>
          <w:rFonts w:ascii="Times New Roman" w:hAnsi="Times New Roman" w:cs="Times New Roman"/>
          <w:bCs/>
          <w:sz w:val="24"/>
          <w:szCs w:val="24"/>
          <w:lang w:val="sr-Cyrl-CS"/>
        </w:rPr>
        <w:t xml:space="preserve">Ваучери се могу користити закључно са </w:t>
      </w:r>
      <w:r w:rsidR="00C0745F" w:rsidRPr="00451E0A">
        <w:rPr>
          <w:rFonts w:ascii="Times New Roman" w:hAnsi="Times New Roman" w:cs="Times New Roman"/>
          <w:bCs/>
          <w:sz w:val="24"/>
          <w:szCs w:val="24"/>
          <w:lang w:val="sr-Cyrl-CS"/>
        </w:rPr>
        <w:t>1</w:t>
      </w:r>
      <w:r w:rsidR="00AA778D" w:rsidRPr="00451E0A">
        <w:rPr>
          <w:rFonts w:ascii="Times New Roman" w:hAnsi="Times New Roman" w:cs="Times New Roman"/>
          <w:bCs/>
          <w:sz w:val="24"/>
          <w:szCs w:val="24"/>
          <w:lang w:val="sr-Cyrl-CS"/>
        </w:rPr>
        <w:t>. новембром 202</w:t>
      </w:r>
      <w:r w:rsidR="008A58D5" w:rsidRPr="00451E0A">
        <w:rPr>
          <w:rFonts w:ascii="Times New Roman" w:hAnsi="Times New Roman" w:cs="Times New Roman"/>
          <w:bCs/>
          <w:sz w:val="24"/>
          <w:szCs w:val="24"/>
          <w:lang w:val="sr-Cyrl-CS"/>
        </w:rPr>
        <w:t>6</w:t>
      </w:r>
      <w:r w:rsidR="00604C50" w:rsidRPr="00451E0A">
        <w:rPr>
          <w:rFonts w:ascii="Times New Roman" w:hAnsi="Times New Roman" w:cs="Times New Roman"/>
          <w:bCs/>
          <w:sz w:val="24"/>
          <w:szCs w:val="24"/>
          <w:lang w:val="sr-Cyrl-CS"/>
        </w:rPr>
        <w:t>. године.</w:t>
      </w:r>
    </w:p>
    <w:p w14:paraId="73CEE559" w14:textId="77777777" w:rsidR="00604C50" w:rsidRPr="00451E0A" w:rsidRDefault="00755DB3" w:rsidP="00755DB3">
      <w:pPr>
        <w:tabs>
          <w:tab w:val="left" w:pos="567"/>
        </w:tabs>
        <w:spacing w:after="0"/>
        <w:jc w:val="both"/>
        <w:rPr>
          <w:rFonts w:ascii="Times New Roman" w:hAnsi="Times New Roman" w:cs="Times New Roman"/>
          <w:bCs/>
          <w:sz w:val="24"/>
          <w:szCs w:val="24"/>
          <w:lang w:val="sr-Cyrl-CS"/>
        </w:rPr>
      </w:pPr>
      <w:r w:rsidRPr="00451E0A">
        <w:rPr>
          <w:rFonts w:ascii="Times New Roman" w:hAnsi="Times New Roman" w:cs="Times New Roman"/>
          <w:bCs/>
          <w:sz w:val="24"/>
          <w:szCs w:val="24"/>
          <w:lang w:val="sr-Cyrl-CS"/>
        </w:rPr>
        <w:tab/>
      </w:r>
      <w:r w:rsidR="00604C50" w:rsidRPr="00451E0A">
        <w:rPr>
          <w:rFonts w:ascii="Times New Roman" w:hAnsi="Times New Roman" w:cs="Times New Roman"/>
          <w:bCs/>
          <w:sz w:val="24"/>
          <w:szCs w:val="24"/>
          <w:lang w:val="sr-Cyrl-CS"/>
        </w:rPr>
        <w:t xml:space="preserve">Угоститељ је дужан да </w:t>
      </w:r>
      <w:r w:rsidR="00223FE3" w:rsidRPr="00451E0A">
        <w:rPr>
          <w:rFonts w:ascii="Times New Roman" w:hAnsi="Times New Roman" w:cs="Times New Roman"/>
          <w:bCs/>
          <w:sz w:val="24"/>
          <w:szCs w:val="24"/>
          <w:lang w:val="sr-Cyrl-CS"/>
        </w:rPr>
        <w:t>услуге смештаја</w:t>
      </w:r>
      <w:r w:rsidR="00604C50" w:rsidRPr="00451E0A">
        <w:rPr>
          <w:rFonts w:ascii="Times New Roman" w:hAnsi="Times New Roman" w:cs="Times New Roman"/>
          <w:bCs/>
          <w:sz w:val="24"/>
          <w:szCs w:val="24"/>
          <w:lang w:val="sr-Cyrl-CS"/>
        </w:rPr>
        <w:t xml:space="preserve"> пружи имаоцима ваучера лично, у угоститељском објекту за који је издата потврда о резервацији генерисана из ЦИС-а.</w:t>
      </w:r>
    </w:p>
    <w:p w14:paraId="63418B47" w14:textId="77777777" w:rsidR="00604C50" w:rsidRPr="00451E0A" w:rsidRDefault="00755DB3" w:rsidP="00755DB3">
      <w:pPr>
        <w:tabs>
          <w:tab w:val="left" w:pos="567"/>
        </w:tabs>
        <w:spacing w:after="0"/>
        <w:jc w:val="both"/>
        <w:rPr>
          <w:rFonts w:ascii="Times New Roman" w:hAnsi="Times New Roman" w:cs="Times New Roman"/>
          <w:bCs/>
          <w:sz w:val="24"/>
          <w:szCs w:val="24"/>
          <w:lang w:val="sr-Cyrl-CS"/>
        </w:rPr>
      </w:pPr>
      <w:r w:rsidRPr="00451E0A">
        <w:rPr>
          <w:rFonts w:ascii="Times New Roman" w:hAnsi="Times New Roman" w:cs="Times New Roman"/>
          <w:bCs/>
          <w:sz w:val="24"/>
          <w:szCs w:val="24"/>
          <w:lang w:val="sr-Cyrl-CS"/>
        </w:rPr>
        <w:tab/>
      </w:r>
      <w:r w:rsidR="00604C50" w:rsidRPr="00451E0A">
        <w:rPr>
          <w:rFonts w:ascii="Times New Roman" w:hAnsi="Times New Roman" w:cs="Times New Roman"/>
          <w:bCs/>
          <w:sz w:val="24"/>
          <w:szCs w:val="24"/>
          <w:lang w:val="sr-Cyrl-CS"/>
        </w:rPr>
        <w:t>У случају да корис</w:t>
      </w:r>
      <w:r w:rsidR="003F408C" w:rsidRPr="00451E0A">
        <w:rPr>
          <w:rFonts w:ascii="Times New Roman" w:hAnsi="Times New Roman" w:cs="Times New Roman"/>
          <w:bCs/>
          <w:sz w:val="24"/>
          <w:szCs w:val="24"/>
          <w:lang w:val="sr-Cyrl-CS"/>
        </w:rPr>
        <w:t>ник ваучера користи</w:t>
      </w:r>
      <w:r w:rsidR="00604C50" w:rsidRPr="00451E0A">
        <w:rPr>
          <w:rFonts w:ascii="Times New Roman" w:hAnsi="Times New Roman" w:cs="Times New Roman"/>
          <w:bCs/>
          <w:sz w:val="24"/>
          <w:szCs w:val="24"/>
          <w:lang w:val="sr-Cyrl-CS"/>
        </w:rPr>
        <w:t xml:space="preserve"> услуг</w:t>
      </w:r>
      <w:r w:rsidR="00E805FF" w:rsidRPr="00451E0A">
        <w:rPr>
          <w:rFonts w:ascii="Times New Roman" w:hAnsi="Times New Roman" w:cs="Times New Roman"/>
          <w:bCs/>
          <w:sz w:val="24"/>
          <w:szCs w:val="24"/>
          <w:lang w:val="sr-Cyrl-CS"/>
        </w:rPr>
        <w:t>у</w:t>
      </w:r>
      <w:r w:rsidR="003F408C" w:rsidRPr="00451E0A">
        <w:rPr>
          <w:rFonts w:ascii="Times New Roman" w:hAnsi="Times New Roman" w:cs="Times New Roman"/>
          <w:bCs/>
          <w:sz w:val="24"/>
          <w:szCs w:val="24"/>
          <w:lang w:val="sr-Cyrl-CS"/>
        </w:rPr>
        <w:t xml:space="preserve"> смештаја</w:t>
      </w:r>
      <w:r w:rsidR="00604C50" w:rsidRPr="00451E0A">
        <w:rPr>
          <w:rFonts w:ascii="Times New Roman" w:hAnsi="Times New Roman" w:cs="Times New Roman"/>
          <w:bCs/>
          <w:sz w:val="24"/>
          <w:szCs w:val="24"/>
          <w:lang w:val="sr-Cyrl-CS"/>
        </w:rPr>
        <w:t xml:space="preserve"> у већем износу од износа ваучера, Угоститељу се рефундира износ у вредности ваучера.</w:t>
      </w:r>
    </w:p>
    <w:p w14:paraId="64891E0C" w14:textId="77777777" w:rsidR="00131269" w:rsidRPr="00451E0A" w:rsidRDefault="00755DB3" w:rsidP="00131269">
      <w:pPr>
        <w:tabs>
          <w:tab w:val="left" w:pos="567"/>
        </w:tabs>
        <w:spacing w:after="0"/>
        <w:jc w:val="both"/>
        <w:rPr>
          <w:rFonts w:ascii="Times New Roman" w:hAnsi="Times New Roman" w:cs="Times New Roman"/>
          <w:bCs/>
          <w:sz w:val="24"/>
          <w:szCs w:val="24"/>
          <w:lang w:val="sr-Cyrl-CS"/>
        </w:rPr>
      </w:pPr>
      <w:r w:rsidRPr="00451E0A">
        <w:rPr>
          <w:rFonts w:ascii="Times New Roman" w:hAnsi="Times New Roman" w:cs="Times New Roman"/>
          <w:bCs/>
          <w:sz w:val="24"/>
          <w:szCs w:val="24"/>
          <w:lang w:val="sr-Cyrl-CS"/>
        </w:rPr>
        <w:tab/>
      </w:r>
      <w:r w:rsidR="00604C50" w:rsidRPr="00451E0A">
        <w:rPr>
          <w:rFonts w:ascii="Times New Roman" w:hAnsi="Times New Roman" w:cs="Times New Roman"/>
          <w:bCs/>
          <w:sz w:val="24"/>
          <w:szCs w:val="24"/>
          <w:lang w:val="sr-Cyrl-CS"/>
        </w:rPr>
        <w:t>У случају да је вредност вау</w:t>
      </w:r>
      <w:r w:rsidR="00223FE3" w:rsidRPr="00451E0A">
        <w:rPr>
          <w:rFonts w:ascii="Times New Roman" w:hAnsi="Times New Roman" w:cs="Times New Roman"/>
          <w:bCs/>
          <w:sz w:val="24"/>
          <w:szCs w:val="24"/>
          <w:lang w:val="sr-Cyrl-CS"/>
        </w:rPr>
        <w:t>чера већа од вредности пружен</w:t>
      </w:r>
      <w:r w:rsidR="007E30B0" w:rsidRPr="00451E0A">
        <w:rPr>
          <w:rFonts w:ascii="Times New Roman" w:hAnsi="Times New Roman" w:cs="Times New Roman"/>
          <w:bCs/>
          <w:sz w:val="24"/>
          <w:szCs w:val="24"/>
          <w:lang w:val="sr-Cyrl-CS"/>
        </w:rPr>
        <w:t>е</w:t>
      </w:r>
      <w:r w:rsidR="00223FE3" w:rsidRPr="00451E0A">
        <w:rPr>
          <w:rFonts w:ascii="Times New Roman" w:hAnsi="Times New Roman" w:cs="Times New Roman"/>
          <w:bCs/>
          <w:sz w:val="24"/>
          <w:szCs w:val="24"/>
          <w:lang w:val="sr-Cyrl-CS"/>
        </w:rPr>
        <w:t xml:space="preserve"> </w:t>
      </w:r>
      <w:r w:rsidR="00604C50" w:rsidRPr="00451E0A">
        <w:rPr>
          <w:rFonts w:ascii="Times New Roman" w:hAnsi="Times New Roman" w:cs="Times New Roman"/>
          <w:sz w:val="24"/>
          <w:szCs w:val="24"/>
          <w:lang w:val="sr-Cyrl-CS"/>
        </w:rPr>
        <w:t>услуг</w:t>
      </w:r>
      <w:r w:rsidR="007E30B0" w:rsidRPr="00451E0A">
        <w:rPr>
          <w:rFonts w:ascii="Times New Roman" w:hAnsi="Times New Roman" w:cs="Times New Roman"/>
          <w:sz w:val="24"/>
          <w:szCs w:val="24"/>
          <w:lang w:val="sr-Cyrl-CS"/>
        </w:rPr>
        <w:t>е</w:t>
      </w:r>
      <w:r w:rsidR="00604C50" w:rsidRPr="00451E0A">
        <w:rPr>
          <w:rFonts w:ascii="Times New Roman" w:hAnsi="Times New Roman" w:cs="Times New Roman"/>
          <w:sz w:val="24"/>
          <w:szCs w:val="24"/>
          <w:lang w:val="sr-Cyrl-CS"/>
        </w:rPr>
        <w:t xml:space="preserve"> смештаја</w:t>
      </w:r>
      <w:r w:rsidR="00604C50" w:rsidRPr="00451E0A">
        <w:rPr>
          <w:rFonts w:ascii="Times New Roman" w:hAnsi="Times New Roman" w:cs="Times New Roman"/>
          <w:bCs/>
          <w:sz w:val="24"/>
          <w:szCs w:val="24"/>
          <w:lang w:val="sr-Cyrl-CS"/>
        </w:rPr>
        <w:t>, рефундира се износ средстава у вредности пружених услуга.</w:t>
      </w:r>
    </w:p>
    <w:p w14:paraId="7B52AAD7" w14:textId="068666FA" w:rsidR="005F35F6" w:rsidRPr="00451E0A" w:rsidRDefault="00131269" w:rsidP="005F35F6">
      <w:pPr>
        <w:tabs>
          <w:tab w:val="left" w:pos="567"/>
        </w:tabs>
        <w:spacing w:after="0"/>
        <w:jc w:val="both"/>
        <w:rPr>
          <w:rFonts w:ascii="Times New Roman" w:hAnsi="Times New Roman" w:cs="Times New Roman"/>
          <w:bCs/>
          <w:sz w:val="24"/>
          <w:szCs w:val="24"/>
          <w:lang w:val="sr-Cyrl-CS"/>
        </w:rPr>
      </w:pPr>
      <w:r w:rsidRPr="00451E0A">
        <w:rPr>
          <w:rFonts w:ascii="Times New Roman" w:hAnsi="Times New Roman" w:cs="Times New Roman"/>
          <w:bCs/>
          <w:sz w:val="24"/>
          <w:szCs w:val="24"/>
          <w:lang w:val="sr-Cyrl-CS"/>
        </w:rPr>
        <w:tab/>
      </w:r>
      <w:r w:rsidR="00632E6A" w:rsidRPr="00451E0A">
        <w:rPr>
          <w:rFonts w:ascii="Times New Roman" w:hAnsi="Times New Roman" w:cs="Times New Roman"/>
          <w:sz w:val="24"/>
          <w:szCs w:val="24"/>
          <w:lang w:val="sr-Cyrl-CS"/>
        </w:rPr>
        <w:t>Угоститељ</w:t>
      </w:r>
      <w:r w:rsidR="004A5141" w:rsidRPr="00451E0A">
        <w:rPr>
          <w:rFonts w:ascii="Times New Roman" w:hAnsi="Times New Roman" w:cs="Times New Roman"/>
          <w:sz w:val="24"/>
          <w:szCs w:val="24"/>
          <w:lang w:val="sr-Cyrl-CS"/>
        </w:rPr>
        <w:t xml:space="preserve"> на месечном нивоу</w:t>
      </w:r>
      <w:r w:rsidR="00DE4C5B" w:rsidRPr="00451E0A">
        <w:rPr>
          <w:rFonts w:ascii="Times New Roman" w:hAnsi="Times New Roman" w:cs="Times New Roman"/>
          <w:sz w:val="24"/>
          <w:szCs w:val="24"/>
          <w:lang w:val="sr-Cyrl-CS"/>
        </w:rPr>
        <w:t xml:space="preserve"> </w:t>
      </w:r>
      <w:r w:rsidR="00B44DA7" w:rsidRPr="00451E0A">
        <w:rPr>
          <w:rFonts w:ascii="Times New Roman" w:hAnsi="Times New Roman" w:cs="Times New Roman"/>
          <w:sz w:val="24"/>
          <w:szCs w:val="24"/>
          <w:lang w:val="sr-Cyrl-CS"/>
        </w:rPr>
        <w:t>преко ЦИС-а</w:t>
      </w:r>
      <w:r w:rsidR="00DE4C5B" w:rsidRPr="00451E0A">
        <w:rPr>
          <w:rFonts w:ascii="Times New Roman" w:hAnsi="Times New Roman" w:cs="Times New Roman"/>
          <w:sz w:val="24"/>
          <w:szCs w:val="24"/>
          <w:lang w:val="sr-Cyrl-CS"/>
        </w:rPr>
        <w:t xml:space="preserve"> </w:t>
      </w:r>
      <w:r w:rsidR="00A14A4A" w:rsidRPr="00451E0A">
        <w:rPr>
          <w:rFonts w:ascii="Times New Roman" w:hAnsi="Times New Roman" w:cs="Times New Roman"/>
          <w:sz w:val="24"/>
          <w:szCs w:val="24"/>
          <w:lang w:val="sr-Cyrl-CS"/>
        </w:rPr>
        <w:t>попуњава</w:t>
      </w:r>
      <w:r w:rsidR="00632E6A" w:rsidRPr="00451E0A">
        <w:rPr>
          <w:rFonts w:ascii="Times New Roman" w:hAnsi="Times New Roman" w:cs="Times New Roman"/>
          <w:sz w:val="24"/>
          <w:szCs w:val="24"/>
          <w:lang w:val="sr-Cyrl-CS"/>
        </w:rPr>
        <w:t xml:space="preserve"> </w:t>
      </w:r>
      <w:r w:rsidR="007B27E4" w:rsidRPr="00451E0A">
        <w:rPr>
          <w:rFonts w:ascii="Times New Roman" w:hAnsi="Times New Roman" w:cs="Times New Roman"/>
          <w:sz w:val="24"/>
          <w:szCs w:val="24"/>
          <w:lang w:val="sr-Cyrl-CS"/>
        </w:rPr>
        <w:t xml:space="preserve">и </w:t>
      </w:r>
      <w:r w:rsidR="00311A03" w:rsidRPr="00451E0A">
        <w:rPr>
          <w:rFonts w:ascii="Times New Roman" w:hAnsi="Times New Roman" w:cs="Times New Roman"/>
          <w:sz w:val="24"/>
          <w:szCs w:val="24"/>
          <w:lang w:val="sr-Cyrl-CS"/>
        </w:rPr>
        <w:t xml:space="preserve">електронски </w:t>
      </w:r>
      <w:r w:rsidR="004F3219" w:rsidRPr="00451E0A">
        <w:rPr>
          <w:rFonts w:ascii="Times New Roman" w:hAnsi="Times New Roman" w:cs="Times New Roman"/>
          <w:sz w:val="24"/>
          <w:szCs w:val="24"/>
          <w:lang w:val="sr-Cyrl-CS"/>
        </w:rPr>
        <w:t>подноси</w:t>
      </w:r>
      <w:r w:rsidR="007B27E4" w:rsidRPr="00451E0A">
        <w:rPr>
          <w:rFonts w:ascii="Times New Roman" w:hAnsi="Times New Roman" w:cs="Times New Roman"/>
          <w:sz w:val="24"/>
          <w:szCs w:val="24"/>
          <w:lang w:val="sr-Cyrl-CS"/>
        </w:rPr>
        <w:t xml:space="preserve"> </w:t>
      </w:r>
      <w:r w:rsidR="00632E6A" w:rsidRPr="00451E0A">
        <w:rPr>
          <w:rFonts w:ascii="Times New Roman" w:hAnsi="Times New Roman" w:cs="Times New Roman"/>
          <w:sz w:val="24"/>
          <w:szCs w:val="24"/>
          <w:lang w:val="sr-Cyrl-CS"/>
        </w:rPr>
        <w:t>захтев за рефундацију средстава за ваучере</w:t>
      </w:r>
      <w:r w:rsidR="00A14A4A" w:rsidRPr="00451E0A">
        <w:rPr>
          <w:rFonts w:ascii="Times New Roman" w:hAnsi="Times New Roman" w:cs="Times New Roman"/>
          <w:sz w:val="24"/>
          <w:szCs w:val="24"/>
          <w:lang w:val="sr-Cyrl-CS"/>
        </w:rPr>
        <w:t xml:space="preserve"> </w:t>
      </w:r>
      <w:r w:rsidR="00632E6A" w:rsidRPr="00451E0A">
        <w:rPr>
          <w:rFonts w:ascii="Times New Roman" w:hAnsi="Times New Roman" w:cs="Times New Roman"/>
          <w:sz w:val="24"/>
          <w:szCs w:val="24"/>
          <w:lang w:val="sr-Cyrl-CS"/>
        </w:rPr>
        <w:t>реализоване у претходном периоду</w:t>
      </w:r>
      <w:r w:rsidR="00403894" w:rsidRPr="00451E0A">
        <w:rPr>
          <w:rFonts w:ascii="Times New Roman" w:hAnsi="Times New Roman" w:cs="Times New Roman"/>
          <w:sz w:val="24"/>
          <w:szCs w:val="24"/>
          <w:lang w:val="sr-Cyrl-CS"/>
        </w:rPr>
        <w:t xml:space="preserve"> (у даљем тексту: З</w:t>
      </w:r>
      <w:r w:rsidR="00A14A4A" w:rsidRPr="00451E0A">
        <w:rPr>
          <w:rFonts w:ascii="Times New Roman" w:hAnsi="Times New Roman" w:cs="Times New Roman"/>
          <w:sz w:val="24"/>
          <w:szCs w:val="24"/>
          <w:lang w:val="sr-Cyrl-CS"/>
        </w:rPr>
        <w:t xml:space="preserve">ахтев). </w:t>
      </w:r>
    </w:p>
    <w:p w14:paraId="2D70FD4E" w14:textId="77777777" w:rsidR="00A14A4A" w:rsidRPr="00451E0A" w:rsidRDefault="005F35F6" w:rsidP="005F35F6">
      <w:pPr>
        <w:tabs>
          <w:tab w:val="left" w:pos="567"/>
        </w:tabs>
        <w:spacing w:after="0"/>
        <w:jc w:val="both"/>
        <w:rPr>
          <w:rFonts w:ascii="Times New Roman" w:hAnsi="Times New Roman" w:cs="Times New Roman"/>
          <w:sz w:val="24"/>
          <w:szCs w:val="24"/>
          <w:lang w:val="sr-Cyrl-CS"/>
        </w:rPr>
      </w:pPr>
      <w:r w:rsidRPr="00451E0A">
        <w:rPr>
          <w:rFonts w:ascii="Times New Roman" w:hAnsi="Times New Roman" w:cs="Times New Roman"/>
          <w:bCs/>
          <w:sz w:val="24"/>
          <w:szCs w:val="24"/>
          <w:lang w:val="sr-Cyrl-CS"/>
        </w:rPr>
        <w:tab/>
      </w:r>
      <w:r w:rsidR="00A14A4A" w:rsidRPr="00451E0A">
        <w:rPr>
          <w:rFonts w:ascii="Times New Roman" w:hAnsi="Times New Roman" w:cs="Times New Roman"/>
          <w:sz w:val="24"/>
          <w:szCs w:val="24"/>
          <w:lang w:val="sr-Cyrl-CS"/>
        </w:rPr>
        <w:t xml:space="preserve">Захтев </w:t>
      </w:r>
      <w:r w:rsidR="009267B8" w:rsidRPr="00451E0A">
        <w:rPr>
          <w:rFonts w:ascii="Times New Roman" w:hAnsi="Times New Roman" w:cs="Times New Roman"/>
          <w:sz w:val="24"/>
          <w:szCs w:val="24"/>
          <w:lang w:val="sr-Cyrl-CS"/>
        </w:rPr>
        <w:t xml:space="preserve">нарочито садржи:  </w:t>
      </w:r>
    </w:p>
    <w:p w14:paraId="62B27545" w14:textId="1ABCF9A1" w:rsidR="003C68AC" w:rsidRPr="00451E0A" w:rsidRDefault="003C68AC" w:rsidP="003C68AC">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1) </w:t>
      </w:r>
      <w:r w:rsidR="00A60C56" w:rsidRPr="00451E0A">
        <w:rPr>
          <w:rFonts w:ascii="Times New Roman" w:hAnsi="Times New Roman" w:cs="Times New Roman"/>
          <w:sz w:val="24"/>
          <w:szCs w:val="24"/>
          <w:lang w:val="sr-Cyrl-CS"/>
        </w:rPr>
        <w:t>пословно име</w:t>
      </w:r>
      <w:r w:rsidR="005C1502" w:rsidRPr="00451E0A">
        <w:rPr>
          <w:rFonts w:ascii="Times New Roman" w:hAnsi="Times New Roman" w:cs="Times New Roman"/>
          <w:sz w:val="24"/>
          <w:szCs w:val="24"/>
          <w:lang w:val="sr-Cyrl-CS"/>
        </w:rPr>
        <w:t>, односно име и презиме</w:t>
      </w:r>
      <w:r w:rsidR="00A60C56" w:rsidRPr="00451E0A">
        <w:rPr>
          <w:rFonts w:ascii="Times New Roman" w:hAnsi="Times New Roman" w:cs="Times New Roman"/>
          <w:sz w:val="24"/>
          <w:szCs w:val="24"/>
          <w:lang w:val="sr-Cyrl-CS"/>
        </w:rPr>
        <w:t xml:space="preserve"> Угоститеља</w:t>
      </w:r>
      <w:r w:rsidRPr="00451E0A">
        <w:rPr>
          <w:rFonts w:ascii="Times New Roman" w:hAnsi="Times New Roman" w:cs="Times New Roman"/>
          <w:sz w:val="24"/>
          <w:szCs w:val="24"/>
          <w:lang w:val="sr-Cyrl-CS"/>
        </w:rPr>
        <w:t>;</w:t>
      </w:r>
    </w:p>
    <w:p w14:paraId="7349D365" w14:textId="44B78D51" w:rsidR="003C68AC" w:rsidRPr="00451E0A" w:rsidRDefault="003C68AC" w:rsidP="003C68AC">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2) матични број, односно ЈМБГ Угос</w:t>
      </w:r>
      <w:r w:rsidR="00451E0A">
        <w:rPr>
          <w:rFonts w:ascii="Times New Roman" w:hAnsi="Times New Roman" w:cs="Times New Roman"/>
          <w:sz w:val="24"/>
          <w:szCs w:val="24"/>
          <w:lang w:val="sr-Cyrl-CS"/>
        </w:rPr>
        <w:t>т</w:t>
      </w:r>
      <w:r w:rsidRPr="00451E0A">
        <w:rPr>
          <w:rFonts w:ascii="Times New Roman" w:hAnsi="Times New Roman" w:cs="Times New Roman"/>
          <w:sz w:val="24"/>
          <w:szCs w:val="24"/>
          <w:lang w:val="sr-Cyrl-CS"/>
        </w:rPr>
        <w:t>итеља;</w:t>
      </w:r>
    </w:p>
    <w:p w14:paraId="723FC924" w14:textId="77777777" w:rsidR="009267B8" w:rsidRPr="00451E0A" w:rsidRDefault="009267B8" w:rsidP="003C68AC">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3) седиште, односно адресу Угоститеља (улица</w:t>
      </w:r>
      <w:r w:rsidR="003449D6" w:rsidRPr="00451E0A">
        <w:rPr>
          <w:rFonts w:ascii="Times New Roman" w:hAnsi="Times New Roman" w:cs="Times New Roman"/>
          <w:sz w:val="24"/>
          <w:szCs w:val="24"/>
          <w:lang w:val="sr-Cyrl-CS"/>
        </w:rPr>
        <w:t xml:space="preserve"> и </w:t>
      </w:r>
      <w:r w:rsidRPr="00451E0A">
        <w:rPr>
          <w:rFonts w:ascii="Times New Roman" w:hAnsi="Times New Roman" w:cs="Times New Roman"/>
          <w:sz w:val="24"/>
          <w:szCs w:val="24"/>
          <w:lang w:val="sr-Cyrl-CS"/>
        </w:rPr>
        <w:t>број, место, поштански број, општина);</w:t>
      </w:r>
    </w:p>
    <w:p w14:paraId="1414693C" w14:textId="77777777" w:rsidR="009267B8" w:rsidRPr="00451E0A" w:rsidRDefault="009267B8" w:rsidP="000615E8">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4) податке о угоститељском објекту (јединствени идентификатор пријаве</w:t>
      </w:r>
      <w:r w:rsidR="009D0CA3" w:rsidRPr="00451E0A">
        <w:rPr>
          <w:rFonts w:ascii="Times New Roman" w:hAnsi="Times New Roman" w:cs="Times New Roman"/>
          <w:sz w:val="24"/>
          <w:szCs w:val="24"/>
          <w:lang w:val="sr-Cyrl-CS"/>
        </w:rPr>
        <w:t>,</w:t>
      </w:r>
      <w:r w:rsidRPr="00451E0A">
        <w:rPr>
          <w:rFonts w:ascii="Times New Roman" w:hAnsi="Times New Roman" w:cs="Times New Roman"/>
          <w:sz w:val="24"/>
          <w:szCs w:val="24"/>
          <w:lang w:val="sr-Cyrl-CS"/>
        </w:rPr>
        <w:t xml:space="preserve"> назив, врста, адреса, као и број индивидуалних лежаја, односно податак о укупним смештајним капацитетима, а за категорисане објекте и категорија);</w:t>
      </w:r>
    </w:p>
    <w:p w14:paraId="6E15DFB6" w14:textId="77777777" w:rsidR="005F35F6" w:rsidRPr="00451E0A" w:rsidRDefault="009267B8" w:rsidP="000615E8">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5) </w:t>
      </w:r>
      <w:r w:rsidR="00511626" w:rsidRPr="00451E0A">
        <w:rPr>
          <w:rFonts w:ascii="Times New Roman" w:hAnsi="Times New Roman" w:cs="Times New Roman"/>
          <w:sz w:val="24"/>
          <w:szCs w:val="24"/>
          <w:lang w:val="sr-Cyrl-CS"/>
        </w:rPr>
        <w:t xml:space="preserve"> број рачуна </w:t>
      </w:r>
      <w:r w:rsidRPr="00451E0A">
        <w:rPr>
          <w:rFonts w:ascii="Times New Roman" w:hAnsi="Times New Roman" w:cs="Times New Roman"/>
          <w:sz w:val="24"/>
          <w:szCs w:val="24"/>
          <w:lang w:val="sr-Cyrl-CS"/>
        </w:rPr>
        <w:t>у банци на који се врши рефундација средстава.</w:t>
      </w:r>
    </w:p>
    <w:p w14:paraId="58343CCE" w14:textId="30586669" w:rsidR="00131269" w:rsidRPr="00451E0A" w:rsidRDefault="00604C50" w:rsidP="000615E8">
      <w:pPr>
        <w:spacing w:after="0"/>
        <w:ind w:firstLine="567"/>
        <w:jc w:val="both"/>
        <w:rPr>
          <w:rFonts w:ascii="Times New Roman" w:hAnsi="Times New Roman" w:cs="Times New Roman"/>
          <w:sz w:val="24"/>
          <w:szCs w:val="24"/>
          <w:lang w:val="sr-Cyrl-CS"/>
        </w:rPr>
      </w:pPr>
      <w:r w:rsidRPr="00451E0A">
        <w:rPr>
          <w:rFonts w:ascii="Times New Roman" w:eastAsia="Times New Roman" w:hAnsi="Times New Roman" w:cs="Times New Roman"/>
          <w:sz w:val="24"/>
          <w:szCs w:val="24"/>
          <w:lang w:val="sr-Cyrl-CS" w:eastAsia="sr-Latn-RS"/>
        </w:rPr>
        <w:t>Подаци из става 7. тач. 1)–4) овог члана</w:t>
      </w:r>
      <w:r w:rsidR="002E4A7F" w:rsidRPr="00451E0A">
        <w:rPr>
          <w:rFonts w:ascii="Times New Roman" w:eastAsia="Times New Roman" w:hAnsi="Times New Roman" w:cs="Times New Roman"/>
          <w:sz w:val="24"/>
          <w:szCs w:val="24"/>
          <w:lang w:val="sr-Cyrl-CS" w:eastAsia="sr-Latn-RS"/>
        </w:rPr>
        <w:t>,</w:t>
      </w:r>
      <w:r w:rsidRPr="00451E0A">
        <w:rPr>
          <w:rFonts w:ascii="Times New Roman" w:eastAsia="Times New Roman" w:hAnsi="Times New Roman" w:cs="Times New Roman"/>
          <w:sz w:val="24"/>
          <w:szCs w:val="24"/>
          <w:lang w:val="sr-Cyrl-CS" w:eastAsia="sr-Latn-RS"/>
        </w:rPr>
        <w:t xml:space="preserve"> генеришу се из ЦИС-а, а податак из става 7. тачка 5) овог члана</w:t>
      </w:r>
      <w:r w:rsidR="00FF79C4" w:rsidRPr="00451E0A">
        <w:rPr>
          <w:rFonts w:ascii="Times New Roman" w:eastAsia="Times New Roman" w:hAnsi="Times New Roman" w:cs="Times New Roman"/>
          <w:sz w:val="24"/>
          <w:szCs w:val="24"/>
          <w:lang w:val="sr-Cyrl-CS" w:eastAsia="sr-Latn-RS"/>
        </w:rPr>
        <w:t>,</w:t>
      </w:r>
      <w:r w:rsidRPr="00451E0A">
        <w:rPr>
          <w:rFonts w:ascii="Times New Roman" w:eastAsia="Times New Roman" w:hAnsi="Times New Roman" w:cs="Times New Roman"/>
          <w:sz w:val="24"/>
          <w:szCs w:val="24"/>
          <w:lang w:val="sr-Cyrl-CS" w:eastAsia="sr-Latn-RS"/>
        </w:rPr>
        <w:t xml:space="preserve"> уноси Угоститељ.</w:t>
      </w:r>
    </w:p>
    <w:p w14:paraId="670D960E" w14:textId="77777777" w:rsidR="00131269" w:rsidRPr="00451E0A" w:rsidRDefault="00F41C81" w:rsidP="000615E8">
      <w:pPr>
        <w:spacing w:after="0"/>
        <w:ind w:firstLine="567"/>
        <w:jc w:val="both"/>
        <w:rPr>
          <w:rFonts w:ascii="Times New Roman" w:hAnsi="Times New Roman" w:cs="Times New Roman"/>
          <w:sz w:val="24"/>
          <w:szCs w:val="24"/>
          <w:lang w:val="sr-Cyrl-CS"/>
        </w:rPr>
      </w:pPr>
      <w:r w:rsidRPr="00451E0A">
        <w:rPr>
          <w:rFonts w:ascii="Times New Roman" w:eastAsia="Times New Roman" w:hAnsi="Times New Roman" w:cs="Times New Roman"/>
          <w:sz w:val="24"/>
          <w:szCs w:val="24"/>
          <w:lang w:val="sr-Cyrl-CS" w:eastAsia="sr-Latn-RS"/>
        </w:rPr>
        <w:t>У случају да У</w:t>
      </w:r>
      <w:r w:rsidR="00604C50" w:rsidRPr="00451E0A">
        <w:rPr>
          <w:rFonts w:ascii="Times New Roman" w:eastAsia="Times New Roman" w:hAnsi="Times New Roman" w:cs="Times New Roman"/>
          <w:sz w:val="24"/>
          <w:szCs w:val="24"/>
          <w:lang w:val="sr-Cyrl-CS" w:eastAsia="sr-Latn-RS"/>
        </w:rPr>
        <w:t>гоститељ</w:t>
      </w:r>
      <w:r w:rsidR="00F036C3" w:rsidRPr="00451E0A">
        <w:rPr>
          <w:rFonts w:ascii="Times New Roman" w:eastAsia="Times New Roman" w:hAnsi="Times New Roman" w:cs="Times New Roman"/>
          <w:sz w:val="24"/>
          <w:szCs w:val="24"/>
          <w:lang w:val="sr-Cyrl-CS" w:eastAsia="sr-Latn-RS"/>
        </w:rPr>
        <w:t xml:space="preserve"> физичко лице пружа</w:t>
      </w:r>
      <w:r w:rsidR="00604C50" w:rsidRPr="00451E0A">
        <w:rPr>
          <w:rFonts w:ascii="Times New Roman" w:eastAsia="Times New Roman" w:hAnsi="Times New Roman" w:cs="Times New Roman"/>
          <w:sz w:val="24"/>
          <w:szCs w:val="24"/>
          <w:lang w:val="sr-Cyrl-CS" w:eastAsia="sr-Latn-RS"/>
        </w:rPr>
        <w:t xml:space="preserve"> услуге</w:t>
      </w:r>
      <w:r w:rsidR="00F036C3" w:rsidRPr="00451E0A">
        <w:rPr>
          <w:rFonts w:ascii="Times New Roman" w:eastAsia="Times New Roman" w:hAnsi="Times New Roman" w:cs="Times New Roman"/>
          <w:sz w:val="24"/>
          <w:szCs w:val="24"/>
          <w:lang w:val="sr-Cyrl-CS" w:eastAsia="sr-Latn-RS"/>
        </w:rPr>
        <w:t xml:space="preserve"> смештаја</w:t>
      </w:r>
      <w:r w:rsidR="00604C50" w:rsidRPr="00451E0A">
        <w:rPr>
          <w:rFonts w:ascii="Times New Roman" w:eastAsia="Times New Roman" w:hAnsi="Times New Roman" w:cs="Times New Roman"/>
          <w:sz w:val="24"/>
          <w:szCs w:val="24"/>
          <w:lang w:val="sr-Cyrl-CS" w:eastAsia="sr-Latn-RS"/>
        </w:rPr>
        <w:t xml:space="preserve"> непосредно, преко ЦИС-а прилаже, као скениран документ, одговарајући доказ о поседовању рачуна у банци, са бројем тог рачуна (картица, односно потврда банке и сл).</w:t>
      </w:r>
    </w:p>
    <w:p w14:paraId="0F429485" w14:textId="77777777" w:rsidR="00131269" w:rsidRPr="00451E0A" w:rsidRDefault="00604C50" w:rsidP="00403894">
      <w:pPr>
        <w:spacing w:after="0"/>
        <w:ind w:firstLine="567"/>
        <w:jc w:val="both"/>
        <w:rPr>
          <w:rFonts w:ascii="Times New Roman" w:eastAsia="Times New Roman" w:hAnsi="Times New Roman" w:cs="Times New Roman"/>
          <w:sz w:val="24"/>
          <w:szCs w:val="24"/>
          <w:lang w:val="sr-Cyrl-CS" w:eastAsia="sr-Latn-RS"/>
        </w:rPr>
      </w:pPr>
      <w:r w:rsidRPr="00451E0A">
        <w:rPr>
          <w:rFonts w:ascii="Times New Roman" w:eastAsia="Times New Roman" w:hAnsi="Times New Roman" w:cs="Times New Roman"/>
          <w:sz w:val="24"/>
          <w:szCs w:val="24"/>
          <w:lang w:val="sr-Cyrl-CS" w:eastAsia="sr-Latn-RS"/>
        </w:rPr>
        <w:lastRenderedPageBreak/>
        <w:t xml:space="preserve">У случају да Угоститељ </w:t>
      </w:r>
      <w:r w:rsidR="00223FE3" w:rsidRPr="00451E0A">
        <w:rPr>
          <w:rFonts w:ascii="Times New Roman" w:eastAsia="Times New Roman" w:hAnsi="Times New Roman" w:cs="Times New Roman"/>
          <w:sz w:val="24"/>
          <w:szCs w:val="24"/>
          <w:lang w:val="sr-Cyrl-CS" w:eastAsia="sr-Latn-RS"/>
        </w:rPr>
        <w:t xml:space="preserve">физичко лице пружа </w:t>
      </w:r>
      <w:r w:rsidRPr="00451E0A">
        <w:rPr>
          <w:rFonts w:ascii="Times New Roman" w:eastAsia="Times New Roman" w:hAnsi="Times New Roman" w:cs="Times New Roman"/>
          <w:sz w:val="24"/>
          <w:szCs w:val="24"/>
          <w:lang w:val="sr-Cyrl-CS" w:eastAsia="sr-Latn-RS"/>
        </w:rPr>
        <w:t>услуге</w:t>
      </w:r>
      <w:r w:rsidR="00223FE3" w:rsidRPr="00451E0A">
        <w:rPr>
          <w:rFonts w:ascii="Times New Roman" w:eastAsia="Times New Roman" w:hAnsi="Times New Roman" w:cs="Times New Roman"/>
          <w:sz w:val="24"/>
          <w:szCs w:val="24"/>
          <w:lang w:val="sr-Cyrl-CS" w:eastAsia="sr-Latn-RS"/>
        </w:rPr>
        <w:t xml:space="preserve"> смештаја</w:t>
      </w:r>
      <w:r w:rsidRPr="00451E0A">
        <w:rPr>
          <w:rFonts w:ascii="Times New Roman" w:eastAsia="Times New Roman" w:hAnsi="Times New Roman" w:cs="Times New Roman"/>
          <w:sz w:val="24"/>
          <w:szCs w:val="24"/>
          <w:lang w:val="sr-Cyrl-CS" w:eastAsia="sr-Latn-RS"/>
        </w:rPr>
        <w:t xml:space="preserve"> преко п</w:t>
      </w:r>
      <w:r w:rsidR="00403894" w:rsidRPr="00451E0A">
        <w:rPr>
          <w:rFonts w:ascii="Times New Roman" w:eastAsia="Times New Roman" w:hAnsi="Times New Roman" w:cs="Times New Roman"/>
          <w:sz w:val="24"/>
          <w:szCs w:val="24"/>
          <w:lang w:val="sr-Cyrl-CS" w:eastAsia="sr-Latn-RS"/>
        </w:rPr>
        <w:t>осредника, приликом попуњавања Захтева</w:t>
      </w:r>
      <w:r w:rsidRPr="00451E0A">
        <w:rPr>
          <w:rFonts w:ascii="Times New Roman" w:eastAsia="Times New Roman" w:hAnsi="Times New Roman" w:cs="Times New Roman"/>
          <w:sz w:val="24"/>
          <w:szCs w:val="24"/>
          <w:lang w:val="sr-Cyrl-CS" w:eastAsia="sr-Latn-RS"/>
        </w:rPr>
        <w:t xml:space="preserve"> уноси податке о посреднику из става 7. тач. 1)–3) овог члана.</w:t>
      </w:r>
    </w:p>
    <w:p w14:paraId="08486858" w14:textId="44054911" w:rsidR="00131269" w:rsidRPr="00451E0A" w:rsidRDefault="00604C50" w:rsidP="000615E8">
      <w:pPr>
        <w:spacing w:after="0"/>
        <w:ind w:firstLine="567"/>
        <w:jc w:val="both"/>
        <w:rPr>
          <w:rFonts w:ascii="Times New Roman" w:hAnsi="Times New Roman" w:cs="Times New Roman"/>
          <w:sz w:val="24"/>
          <w:szCs w:val="24"/>
          <w:lang w:val="sr-Cyrl-CS"/>
        </w:rPr>
      </w:pPr>
      <w:r w:rsidRPr="00451E0A">
        <w:rPr>
          <w:rFonts w:ascii="Times New Roman" w:eastAsia="Times New Roman" w:hAnsi="Times New Roman" w:cs="Times New Roman"/>
          <w:sz w:val="24"/>
          <w:szCs w:val="24"/>
          <w:lang w:val="sr-Cyrl-CS" w:eastAsia="sr-Latn-RS"/>
        </w:rPr>
        <w:t>У случају из става 10. овог члана, Угоститељ физичко лице преко ЦИС-а прилаже, као скениран документ, оверени уговор са посредником.</w:t>
      </w:r>
    </w:p>
    <w:p w14:paraId="5CD7AA05" w14:textId="5FDA8150" w:rsidR="004F3219" w:rsidRPr="00451E0A" w:rsidRDefault="00311A03" w:rsidP="00311A03">
      <w:pPr>
        <w:spacing w:after="0"/>
        <w:ind w:firstLine="567"/>
        <w:jc w:val="both"/>
        <w:rPr>
          <w:rFonts w:ascii="Times New Roman" w:hAnsi="Times New Roman" w:cs="Times New Roman"/>
          <w:sz w:val="24"/>
          <w:szCs w:val="24"/>
          <w:lang w:val="sr-Cyrl-CS"/>
        </w:rPr>
      </w:pPr>
      <w:r w:rsidRPr="00451E0A">
        <w:rPr>
          <w:rFonts w:ascii="Times New Roman" w:eastAsia="Times New Roman" w:hAnsi="Times New Roman" w:cs="Times New Roman"/>
          <w:sz w:val="24"/>
          <w:szCs w:val="24"/>
          <w:lang w:val="sr-Cyrl-CS" w:eastAsia="sr-Latn-RS"/>
        </w:rPr>
        <w:t xml:space="preserve">Захтев, који је поднет преко ЦИС-а, Угоститељ штампа, потписује и са пратећом </w:t>
      </w:r>
      <w:r w:rsidRPr="00451E0A">
        <w:rPr>
          <w:rFonts w:ascii="Times New Roman" w:hAnsi="Times New Roman" w:cs="Times New Roman"/>
          <w:sz w:val="24"/>
          <w:szCs w:val="24"/>
          <w:lang w:val="sr-Cyrl-CS"/>
        </w:rPr>
        <w:t xml:space="preserve">документацијом доставља на адресу Министарства једном месечно, а најкасније до </w:t>
      </w:r>
      <w:r w:rsidR="00C0745F" w:rsidRPr="00451E0A">
        <w:rPr>
          <w:rFonts w:ascii="Times New Roman" w:hAnsi="Times New Roman" w:cs="Times New Roman"/>
          <w:sz w:val="24"/>
          <w:szCs w:val="24"/>
          <w:lang w:val="sr-Cyrl-CS"/>
        </w:rPr>
        <w:t xml:space="preserve">5. </w:t>
      </w:r>
      <w:r w:rsidRPr="00451E0A">
        <w:rPr>
          <w:rFonts w:ascii="Times New Roman" w:hAnsi="Times New Roman" w:cs="Times New Roman"/>
          <w:sz w:val="24"/>
          <w:szCs w:val="24"/>
          <w:lang w:val="sr-Cyrl-CS"/>
        </w:rPr>
        <w:t>новембра 202</w:t>
      </w:r>
      <w:r w:rsidR="008A58D5" w:rsidRPr="00451E0A">
        <w:rPr>
          <w:rFonts w:ascii="Times New Roman" w:hAnsi="Times New Roman" w:cs="Times New Roman"/>
          <w:sz w:val="24"/>
          <w:szCs w:val="24"/>
          <w:lang w:val="sr-Cyrl-CS"/>
        </w:rPr>
        <w:t>6</w:t>
      </w:r>
      <w:r w:rsidRPr="00451E0A">
        <w:rPr>
          <w:rFonts w:ascii="Times New Roman" w:hAnsi="Times New Roman" w:cs="Times New Roman"/>
          <w:sz w:val="24"/>
          <w:szCs w:val="24"/>
          <w:lang w:val="sr-Cyrl-CS"/>
        </w:rPr>
        <w:t xml:space="preserve">. године. </w:t>
      </w:r>
    </w:p>
    <w:p w14:paraId="58A2688B" w14:textId="40EB0908" w:rsidR="004F3219" w:rsidRPr="00451E0A" w:rsidRDefault="001E2FEB" w:rsidP="000615E8">
      <w:pPr>
        <w:spacing w:after="0"/>
        <w:ind w:firstLine="567"/>
        <w:jc w:val="both"/>
        <w:rPr>
          <w:rFonts w:ascii="Times New Roman" w:hAnsi="Times New Roman" w:cs="Times New Roman"/>
          <w:strike/>
          <w:sz w:val="24"/>
          <w:szCs w:val="24"/>
          <w:lang w:val="sr-Cyrl-CS"/>
        </w:rPr>
      </w:pPr>
      <w:r w:rsidRPr="00451E0A">
        <w:rPr>
          <w:rFonts w:ascii="Times New Roman" w:eastAsia="Times New Roman" w:hAnsi="Times New Roman" w:cs="Times New Roman"/>
          <w:sz w:val="24"/>
          <w:szCs w:val="24"/>
          <w:lang w:val="sr-Cyrl-CS" w:eastAsia="sr-Latn-RS"/>
        </w:rPr>
        <w:t>Пратећу документацију из става 12. овог члана чини</w:t>
      </w:r>
      <w:r w:rsidR="00311A03" w:rsidRPr="00451E0A">
        <w:rPr>
          <w:rFonts w:ascii="Times New Roman" w:eastAsia="Times New Roman" w:hAnsi="Times New Roman" w:cs="Times New Roman"/>
          <w:sz w:val="24"/>
          <w:szCs w:val="24"/>
          <w:lang w:val="sr-Cyrl-CS" w:eastAsia="sr-Latn-RS"/>
        </w:rPr>
        <w:t xml:space="preserve">: </w:t>
      </w:r>
    </w:p>
    <w:p w14:paraId="69917775" w14:textId="77777777" w:rsidR="00F232C2" w:rsidRPr="00451E0A" w:rsidRDefault="00F232C2"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1) потписан списак реализованих ваучера, генерисан из ЦИС-а;</w:t>
      </w:r>
    </w:p>
    <w:p w14:paraId="0CA0B0FA" w14:textId="214AE2D7" w:rsidR="00F232C2" w:rsidRPr="00451E0A" w:rsidRDefault="00F232C2" w:rsidP="00065D94">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2) уредно попуњен</w:t>
      </w:r>
      <w:r w:rsidR="001E2FEB" w:rsidRPr="00451E0A">
        <w:rPr>
          <w:rFonts w:ascii="Times New Roman" w:hAnsi="Times New Roman" w:cs="Times New Roman"/>
          <w:sz w:val="24"/>
          <w:szCs w:val="24"/>
          <w:lang w:val="sr-Cyrl-CS"/>
        </w:rPr>
        <w:t>и</w:t>
      </w:r>
      <w:r w:rsidRPr="00451E0A">
        <w:rPr>
          <w:rFonts w:ascii="Times New Roman" w:hAnsi="Times New Roman" w:cs="Times New Roman"/>
          <w:sz w:val="24"/>
          <w:szCs w:val="24"/>
          <w:lang w:val="sr-Cyrl-CS"/>
        </w:rPr>
        <w:t xml:space="preserve"> и потписан</w:t>
      </w:r>
      <w:r w:rsidR="001E2FEB" w:rsidRPr="00451E0A">
        <w:rPr>
          <w:rFonts w:ascii="Times New Roman" w:hAnsi="Times New Roman" w:cs="Times New Roman"/>
          <w:sz w:val="24"/>
          <w:szCs w:val="24"/>
          <w:lang w:val="sr-Cyrl-CS"/>
        </w:rPr>
        <w:t>и</w:t>
      </w:r>
      <w:r w:rsidRPr="00451E0A">
        <w:rPr>
          <w:rFonts w:ascii="Times New Roman" w:hAnsi="Times New Roman" w:cs="Times New Roman"/>
          <w:sz w:val="24"/>
          <w:szCs w:val="24"/>
          <w:lang w:val="sr-Cyrl-CS"/>
        </w:rPr>
        <w:t xml:space="preserve"> ваучер</w:t>
      </w:r>
      <w:r w:rsidR="001E2FEB" w:rsidRPr="00451E0A">
        <w:rPr>
          <w:rFonts w:ascii="Times New Roman" w:hAnsi="Times New Roman" w:cs="Times New Roman"/>
          <w:sz w:val="24"/>
          <w:szCs w:val="24"/>
          <w:lang w:val="sr-Cyrl-CS"/>
        </w:rPr>
        <w:t>и</w:t>
      </w:r>
      <w:r w:rsidRPr="00451E0A">
        <w:rPr>
          <w:rFonts w:ascii="Times New Roman" w:hAnsi="Times New Roman" w:cs="Times New Roman"/>
          <w:sz w:val="24"/>
          <w:szCs w:val="24"/>
          <w:lang w:val="sr-Cyrl-CS"/>
        </w:rPr>
        <w:t>;</w:t>
      </w:r>
    </w:p>
    <w:p w14:paraId="0BB228C3" w14:textId="333BEE97" w:rsidR="00F232C2" w:rsidRPr="00451E0A" w:rsidRDefault="00311A03" w:rsidP="00065D94">
      <w:pPr>
        <w:spacing w:after="0"/>
        <w:ind w:firstLine="567"/>
        <w:jc w:val="both"/>
        <w:rPr>
          <w:rFonts w:ascii="Times New Roman" w:hAnsi="Times New Roman" w:cs="Times New Roman"/>
          <w:bCs/>
          <w:sz w:val="24"/>
          <w:szCs w:val="24"/>
          <w:lang w:val="sr-Cyrl-CS"/>
        </w:rPr>
      </w:pPr>
      <w:r w:rsidRPr="00451E0A">
        <w:rPr>
          <w:rFonts w:ascii="Times New Roman" w:hAnsi="Times New Roman" w:cs="Times New Roman"/>
          <w:bCs/>
          <w:sz w:val="24"/>
          <w:szCs w:val="24"/>
          <w:lang w:val="sr-Cyrl-CS"/>
        </w:rPr>
        <w:t>3) фискалн</w:t>
      </w:r>
      <w:r w:rsidR="001E2FEB" w:rsidRPr="00451E0A">
        <w:rPr>
          <w:rFonts w:ascii="Times New Roman" w:hAnsi="Times New Roman" w:cs="Times New Roman"/>
          <w:bCs/>
          <w:sz w:val="24"/>
          <w:szCs w:val="24"/>
          <w:lang w:val="sr-Cyrl-CS"/>
        </w:rPr>
        <w:t>и</w:t>
      </w:r>
      <w:r w:rsidRPr="00451E0A">
        <w:rPr>
          <w:rFonts w:ascii="Times New Roman" w:hAnsi="Times New Roman" w:cs="Times New Roman"/>
          <w:bCs/>
          <w:sz w:val="24"/>
          <w:szCs w:val="24"/>
          <w:lang w:val="sr-Cyrl-CS"/>
        </w:rPr>
        <w:t xml:space="preserve"> </w:t>
      </w:r>
      <w:r w:rsidR="00F232C2" w:rsidRPr="00451E0A">
        <w:rPr>
          <w:rFonts w:ascii="Times New Roman" w:hAnsi="Times New Roman" w:cs="Times New Roman"/>
          <w:bCs/>
          <w:sz w:val="24"/>
          <w:szCs w:val="24"/>
          <w:lang w:val="sr-Cyrl-CS"/>
        </w:rPr>
        <w:t>рачун</w:t>
      </w:r>
      <w:r w:rsidR="001E2FEB" w:rsidRPr="00451E0A">
        <w:rPr>
          <w:rFonts w:ascii="Times New Roman" w:hAnsi="Times New Roman" w:cs="Times New Roman"/>
          <w:bCs/>
          <w:sz w:val="24"/>
          <w:szCs w:val="24"/>
          <w:lang w:val="sr-Cyrl-CS"/>
        </w:rPr>
        <w:t>и</w:t>
      </w:r>
      <w:r w:rsidR="00F232C2" w:rsidRPr="00451E0A">
        <w:rPr>
          <w:rFonts w:ascii="Times New Roman" w:hAnsi="Times New Roman" w:cs="Times New Roman"/>
          <w:bCs/>
          <w:sz w:val="24"/>
          <w:szCs w:val="24"/>
          <w:lang w:val="sr-Cyrl-CS"/>
        </w:rPr>
        <w:t xml:space="preserve"> за пружене услуге;</w:t>
      </w:r>
    </w:p>
    <w:p w14:paraId="4CD26E52" w14:textId="0E2B59DD" w:rsidR="00F8787E" w:rsidRPr="00451E0A" w:rsidRDefault="00F232C2" w:rsidP="00F8787E">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bCs/>
          <w:sz w:val="24"/>
          <w:szCs w:val="24"/>
          <w:lang w:val="sr-Cyrl-CS"/>
        </w:rPr>
        <w:t>4) посеб</w:t>
      </w:r>
      <w:r w:rsidR="00311A03" w:rsidRPr="00451E0A">
        <w:rPr>
          <w:rFonts w:ascii="Times New Roman" w:hAnsi="Times New Roman" w:cs="Times New Roman"/>
          <w:bCs/>
          <w:sz w:val="24"/>
          <w:szCs w:val="24"/>
          <w:lang w:val="sr-Cyrl-CS"/>
        </w:rPr>
        <w:t>н</w:t>
      </w:r>
      <w:r w:rsidR="001E2FEB" w:rsidRPr="00451E0A">
        <w:rPr>
          <w:rFonts w:ascii="Times New Roman" w:hAnsi="Times New Roman" w:cs="Times New Roman"/>
          <w:bCs/>
          <w:sz w:val="24"/>
          <w:szCs w:val="24"/>
          <w:lang w:val="sr-Cyrl-CS"/>
        </w:rPr>
        <w:t>и</w:t>
      </w:r>
      <w:r w:rsidRPr="00451E0A">
        <w:rPr>
          <w:rFonts w:ascii="Times New Roman" w:hAnsi="Times New Roman" w:cs="Times New Roman"/>
          <w:bCs/>
          <w:sz w:val="24"/>
          <w:szCs w:val="24"/>
          <w:lang w:val="sr-Cyrl-CS"/>
        </w:rPr>
        <w:t xml:space="preserve"> рачун</w:t>
      </w:r>
      <w:r w:rsidR="002249C1" w:rsidRPr="00451E0A">
        <w:rPr>
          <w:rFonts w:ascii="Times New Roman" w:hAnsi="Times New Roman" w:cs="Times New Roman"/>
          <w:bCs/>
          <w:sz w:val="24"/>
          <w:szCs w:val="24"/>
          <w:lang w:val="sr-Cyrl-CS"/>
        </w:rPr>
        <w:t>и</w:t>
      </w:r>
      <w:r w:rsidRPr="00451E0A">
        <w:rPr>
          <w:rFonts w:ascii="Times New Roman" w:hAnsi="Times New Roman" w:cs="Times New Roman"/>
          <w:bCs/>
          <w:sz w:val="24"/>
          <w:szCs w:val="24"/>
          <w:lang w:val="sr-Cyrl-CS"/>
        </w:rPr>
        <w:t xml:space="preserve"> из члана 3. став 5. ове уредбе.</w:t>
      </w:r>
    </w:p>
    <w:p w14:paraId="3FDF2372" w14:textId="00DD12B9" w:rsidR="00EC5350" w:rsidRPr="00451E0A" w:rsidRDefault="00632E6A" w:rsidP="00131269">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Ваучер мора </w:t>
      </w:r>
      <w:r w:rsidR="00E97D07" w:rsidRPr="00451E0A">
        <w:rPr>
          <w:rFonts w:ascii="Times New Roman" w:hAnsi="Times New Roman" w:cs="Times New Roman"/>
          <w:sz w:val="24"/>
          <w:szCs w:val="24"/>
          <w:lang w:val="sr-Cyrl-CS"/>
        </w:rPr>
        <w:t>бити</w:t>
      </w:r>
      <w:r w:rsidRPr="00451E0A">
        <w:rPr>
          <w:rFonts w:ascii="Times New Roman" w:hAnsi="Times New Roman" w:cs="Times New Roman"/>
          <w:sz w:val="24"/>
          <w:szCs w:val="24"/>
          <w:lang w:val="sr-Cyrl-CS"/>
        </w:rPr>
        <w:t xml:space="preserve"> </w:t>
      </w:r>
      <w:r w:rsidR="00223FE3" w:rsidRPr="00451E0A">
        <w:rPr>
          <w:rFonts w:ascii="Times New Roman" w:hAnsi="Times New Roman" w:cs="Times New Roman"/>
          <w:sz w:val="24"/>
          <w:szCs w:val="24"/>
          <w:lang w:val="sr-Cyrl-CS"/>
        </w:rPr>
        <w:t>уредно потписан</w:t>
      </w:r>
      <w:r w:rsidR="008C75D5"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без оштећења и корекција.</w:t>
      </w:r>
    </w:p>
    <w:p w14:paraId="6E5F9637" w14:textId="13FFB051" w:rsidR="007322C7" w:rsidRPr="00451E0A" w:rsidRDefault="00311A03" w:rsidP="007322C7">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Ваучери који садрже </w:t>
      </w:r>
      <w:r w:rsidR="00632E6A" w:rsidRPr="00451E0A">
        <w:rPr>
          <w:rFonts w:ascii="Times New Roman" w:hAnsi="Times New Roman" w:cs="Times New Roman"/>
          <w:sz w:val="24"/>
          <w:szCs w:val="24"/>
          <w:lang w:val="sr-Cyrl-CS"/>
        </w:rPr>
        <w:t>неправилности из става 1</w:t>
      </w:r>
      <w:r w:rsidR="0036291C" w:rsidRPr="00451E0A">
        <w:rPr>
          <w:rFonts w:ascii="Times New Roman" w:hAnsi="Times New Roman" w:cs="Times New Roman"/>
          <w:sz w:val="24"/>
          <w:szCs w:val="24"/>
          <w:lang w:val="sr-Cyrl-CS"/>
        </w:rPr>
        <w:t>4</w:t>
      </w:r>
      <w:r w:rsidR="00632E6A" w:rsidRPr="00451E0A">
        <w:rPr>
          <w:rFonts w:ascii="Times New Roman" w:hAnsi="Times New Roman" w:cs="Times New Roman"/>
          <w:sz w:val="24"/>
          <w:szCs w:val="24"/>
          <w:lang w:val="sr-Cyrl-CS"/>
        </w:rPr>
        <w:t>. о</w:t>
      </w:r>
      <w:r w:rsidR="007322C7" w:rsidRPr="00451E0A">
        <w:rPr>
          <w:rFonts w:ascii="Times New Roman" w:hAnsi="Times New Roman" w:cs="Times New Roman"/>
          <w:sz w:val="24"/>
          <w:szCs w:val="24"/>
          <w:lang w:val="sr-Cyrl-CS"/>
        </w:rPr>
        <w:t>вог члана</w:t>
      </w:r>
      <w:r w:rsidR="0061175D" w:rsidRPr="00451E0A">
        <w:rPr>
          <w:rFonts w:ascii="Times New Roman" w:hAnsi="Times New Roman" w:cs="Times New Roman"/>
          <w:sz w:val="24"/>
          <w:szCs w:val="24"/>
          <w:lang w:val="sr-Cyrl-CS"/>
        </w:rPr>
        <w:t>,</w:t>
      </w:r>
      <w:r w:rsidR="007322C7" w:rsidRPr="00451E0A">
        <w:rPr>
          <w:rFonts w:ascii="Times New Roman" w:hAnsi="Times New Roman" w:cs="Times New Roman"/>
          <w:sz w:val="24"/>
          <w:szCs w:val="24"/>
          <w:lang w:val="sr-Cyrl-CS"/>
        </w:rPr>
        <w:t xml:space="preserve"> неће бити рефундирани, нити се за исти може издати нови ваучер, односно дупликат.</w:t>
      </w:r>
    </w:p>
    <w:p w14:paraId="6412B8F5" w14:textId="425A9262" w:rsidR="001F58AF" w:rsidRPr="00451E0A" w:rsidRDefault="005440C2" w:rsidP="004940AD">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Ваучери</w:t>
      </w:r>
      <w:r w:rsidR="008B5BF2" w:rsidRPr="00451E0A">
        <w:rPr>
          <w:rFonts w:ascii="Times New Roman" w:hAnsi="Times New Roman" w:cs="Times New Roman"/>
          <w:sz w:val="24"/>
          <w:szCs w:val="24"/>
          <w:lang w:val="sr-Cyrl-CS"/>
        </w:rPr>
        <w:t xml:space="preserve"> за које З</w:t>
      </w:r>
      <w:r w:rsidRPr="00451E0A">
        <w:rPr>
          <w:rFonts w:ascii="Times New Roman" w:hAnsi="Times New Roman" w:cs="Times New Roman"/>
          <w:sz w:val="24"/>
          <w:szCs w:val="24"/>
          <w:lang w:val="sr-Cyrl-CS"/>
        </w:rPr>
        <w:t xml:space="preserve">ахтев није поднет преко ЦИС-а </w:t>
      </w:r>
      <w:r w:rsidR="00223D1A" w:rsidRPr="00451E0A">
        <w:rPr>
          <w:rFonts w:ascii="Times New Roman" w:hAnsi="Times New Roman" w:cs="Times New Roman"/>
          <w:sz w:val="24"/>
          <w:szCs w:val="24"/>
          <w:lang w:val="sr-Cyrl-CS"/>
        </w:rPr>
        <w:t xml:space="preserve">до </w:t>
      </w:r>
      <w:r w:rsidR="00223D1A" w:rsidRPr="00451E0A">
        <w:rPr>
          <w:rFonts w:ascii="Times New Roman" w:hAnsi="Times New Roman" w:cs="Times New Roman"/>
          <w:bCs/>
          <w:sz w:val="24"/>
          <w:szCs w:val="24"/>
          <w:lang w:val="sr-Cyrl-CS"/>
        </w:rPr>
        <w:t xml:space="preserve">5. новембра </w:t>
      </w:r>
      <w:r w:rsidR="00674C8F" w:rsidRPr="00451E0A">
        <w:rPr>
          <w:rFonts w:ascii="Times New Roman" w:hAnsi="Times New Roman" w:cs="Times New Roman"/>
          <w:bCs/>
          <w:sz w:val="24"/>
          <w:szCs w:val="24"/>
          <w:lang w:val="sr-Cyrl-CS"/>
        </w:rPr>
        <w:t>2026</w:t>
      </w:r>
      <w:r w:rsidR="00223D1A" w:rsidRPr="00451E0A">
        <w:rPr>
          <w:rFonts w:ascii="Times New Roman" w:hAnsi="Times New Roman" w:cs="Times New Roman"/>
          <w:bCs/>
          <w:sz w:val="24"/>
          <w:szCs w:val="24"/>
          <w:lang w:val="sr-Cyrl-CS"/>
        </w:rPr>
        <w:t xml:space="preserve">. године </w:t>
      </w:r>
      <w:r w:rsidRPr="00451E0A">
        <w:rPr>
          <w:rFonts w:ascii="Times New Roman" w:hAnsi="Times New Roman" w:cs="Times New Roman"/>
          <w:sz w:val="24"/>
          <w:szCs w:val="24"/>
          <w:lang w:val="sr-Cyrl-CS"/>
        </w:rPr>
        <w:t>неће бити рефундирани.</w:t>
      </w:r>
    </w:p>
    <w:p w14:paraId="3D4E8E4F" w14:textId="7C7D3BCF" w:rsidR="0036291C" w:rsidRPr="00451E0A" w:rsidRDefault="0036291C" w:rsidP="0036291C">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Ваучери</w:t>
      </w:r>
      <w:r w:rsidR="00E97D07" w:rsidRPr="00451E0A">
        <w:rPr>
          <w:rFonts w:ascii="Times New Roman" w:hAnsi="Times New Roman" w:cs="Times New Roman"/>
          <w:sz w:val="24"/>
          <w:szCs w:val="24"/>
          <w:lang w:val="sr-Cyrl-CS"/>
        </w:rPr>
        <w:t xml:space="preserve"> за које Захтев, са </w:t>
      </w:r>
      <w:r w:rsidRPr="00451E0A">
        <w:rPr>
          <w:rFonts w:ascii="Times New Roman" w:eastAsia="Times New Roman" w:hAnsi="Times New Roman" w:cs="Times New Roman"/>
          <w:sz w:val="24"/>
          <w:szCs w:val="24"/>
          <w:lang w:val="sr-Cyrl-CS" w:eastAsia="sr-Latn-RS"/>
        </w:rPr>
        <w:t>пратећом документацијом</w:t>
      </w:r>
      <w:r w:rsidR="00E97D07" w:rsidRPr="00451E0A">
        <w:rPr>
          <w:rFonts w:ascii="Times New Roman" w:eastAsia="Times New Roman" w:hAnsi="Times New Roman" w:cs="Times New Roman"/>
          <w:sz w:val="24"/>
          <w:szCs w:val="24"/>
          <w:lang w:val="sr-Cyrl-CS" w:eastAsia="sr-Latn-RS"/>
        </w:rPr>
        <w:t>,</w:t>
      </w:r>
      <w:r w:rsidR="00E97D07"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није</w:t>
      </w:r>
      <w:r w:rsidR="0093077C" w:rsidRPr="00451E0A">
        <w:rPr>
          <w:rFonts w:ascii="Times New Roman" w:hAnsi="Times New Roman" w:cs="Times New Roman"/>
          <w:sz w:val="24"/>
          <w:szCs w:val="24"/>
          <w:lang w:val="sr-Cyrl-CS"/>
        </w:rPr>
        <w:t xml:space="preserve"> </w:t>
      </w:r>
      <w:r w:rsidR="00311A03" w:rsidRPr="00451E0A">
        <w:rPr>
          <w:rFonts w:ascii="Times New Roman" w:hAnsi="Times New Roman" w:cs="Times New Roman"/>
          <w:sz w:val="24"/>
          <w:szCs w:val="24"/>
          <w:lang w:val="sr-Cyrl-CS"/>
        </w:rPr>
        <w:t xml:space="preserve">достављен </w:t>
      </w:r>
      <w:r w:rsidRPr="00451E0A">
        <w:rPr>
          <w:rFonts w:ascii="Times New Roman" w:hAnsi="Times New Roman" w:cs="Times New Roman"/>
          <w:bCs/>
          <w:sz w:val="24"/>
          <w:szCs w:val="24"/>
          <w:lang w:val="sr-Cyrl-CS"/>
        </w:rPr>
        <w:t>у року из става 1</w:t>
      </w:r>
      <w:r w:rsidR="00311A03" w:rsidRPr="00451E0A">
        <w:rPr>
          <w:rFonts w:ascii="Times New Roman" w:hAnsi="Times New Roman" w:cs="Times New Roman"/>
          <w:bCs/>
          <w:sz w:val="24"/>
          <w:szCs w:val="24"/>
          <w:lang w:val="sr-Cyrl-CS"/>
        </w:rPr>
        <w:t>2</w:t>
      </w:r>
      <w:r w:rsidRPr="00451E0A">
        <w:rPr>
          <w:rFonts w:ascii="Times New Roman" w:hAnsi="Times New Roman" w:cs="Times New Roman"/>
          <w:bCs/>
          <w:sz w:val="24"/>
          <w:szCs w:val="24"/>
          <w:lang w:val="sr-Cyrl-CS"/>
        </w:rPr>
        <w:t>. овог члана</w:t>
      </w:r>
      <w:r w:rsidR="00FF79C4" w:rsidRPr="00451E0A">
        <w:rPr>
          <w:rFonts w:ascii="Times New Roman" w:hAnsi="Times New Roman" w:cs="Times New Roman"/>
          <w:bCs/>
          <w:sz w:val="24"/>
          <w:szCs w:val="24"/>
          <w:lang w:val="sr-Cyrl-CS"/>
        </w:rPr>
        <w:t>,</w:t>
      </w:r>
      <w:r w:rsidRPr="00451E0A">
        <w:rPr>
          <w:rFonts w:ascii="Times New Roman" w:hAnsi="Times New Roman" w:cs="Times New Roman"/>
          <w:sz w:val="24"/>
          <w:szCs w:val="24"/>
          <w:lang w:val="sr-Cyrl-CS"/>
        </w:rPr>
        <w:t xml:space="preserve"> неће бити рефундирани.</w:t>
      </w:r>
    </w:p>
    <w:p w14:paraId="09B6377B" w14:textId="77777777" w:rsidR="00C41124" w:rsidRPr="00451E0A" w:rsidRDefault="00632E6A" w:rsidP="00E97D07">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 xml:space="preserve">На основу </w:t>
      </w:r>
      <w:r w:rsidR="0036291C" w:rsidRPr="00451E0A">
        <w:rPr>
          <w:rFonts w:ascii="Times New Roman" w:hAnsi="Times New Roman" w:cs="Times New Roman"/>
          <w:sz w:val="24"/>
          <w:szCs w:val="24"/>
          <w:lang w:val="sr-Cyrl-CS"/>
        </w:rPr>
        <w:t>уредног и благовремено</w:t>
      </w:r>
      <w:r w:rsidR="00CE4665" w:rsidRPr="00451E0A">
        <w:rPr>
          <w:rFonts w:ascii="Times New Roman" w:hAnsi="Times New Roman" w:cs="Times New Roman"/>
          <w:sz w:val="24"/>
          <w:szCs w:val="24"/>
          <w:lang w:val="sr-Cyrl-CS"/>
        </w:rPr>
        <w:t xml:space="preserve"> </w:t>
      </w:r>
      <w:r w:rsidR="0093077C" w:rsidRPr="00451E0A">
        <w:rPr>
          <w:rFonts w:ascii="Times New Roman" w:hAnsi="Times New Roman" w:cs="Times New Roman"/>
          <w:sz w:val="24"/>
          <w:szCs w:val="24"/>
          <w:lang w:val="sr-Cyrl-CS"/>
        </w:rPr>
        <w:t>поднетог</w:t>
      </w:r>
      <w:r w:rsidR="0036291C" w:rsidRPr="00451E0A">
        <w:rPr>
          <w:rFonts w:ascii="Times New Roman" w:hAnsi="Times New Roman" w:cs="Times New Roman"/>
          <w:sz w:val="24"/>
          <w:szCs w:val="24"/>
          <w:lang w:val="sr-Cyrl-CS"/>
        </w:rPr>
        <w:t xml:space="preserve"> Захтева, са пратећом </w:t>
      </w:r>
      <w:r w:rsidRPr="00451E0A">
        <w:rPr>
          <w:rFonts w:ascii="Times New Roman" w:hAnsi="Times New Roman" w:cs="Times New Roman"/>
          <w:sz w:val="24"/>
          <w:szCs w:val="24"/>
          <w:lang w:val="sr-Cyrl-CS"/>
        </w:rPr>
        <w:t>документациј</w:t>
      </w:r>
      <w:r w:rsidR="0036291C" w:rsidRPr="00451E0A">
        <w:rPr>
          <w:rFonts w:ascii="Times New Roman" w:hAnsi="Times New Roman" w:cs="Times New Roman"/>
          <w:sz w:val="24"/>
          <w:szCs w:val="24"/>
          <w:lang w:val="sr-Cyrl-CS"/>
        </w:rPr>
        <w:t>ом</w:t>
      </w:r>
      <w:r w:rsidRPr="00451E0A">
        <w:rPr>
          <w:rFonts w:ascii="Times New Roman" w:hAnsi="Times New Roman" w:cs="Times New Roman"/>
          <w:sz w:val="24"/>
          <w:szCs w:val="24"/>
          <w:lang w:val="sr-Cyrl-CS"/>
        </w:rPr>
        <w:t>, врши се рефундација средстава</w:t>
      </w:r>
      <w:r w:rsidR="0003397A" w:rsidRPr="00451E0A">
        <w:rPr>
          <w:rFonts w:ascii="Times New Roman" w:hAnsi="Times New Roman" w:cs="Times New Roman"/>
          <w:sz w:val="24"/>
          <w:szCs w:val="24"/>
          <w:lang w:val="sr-Cyrl-CS"/>
        </w:rPr>
        <w:t xml:space="preserve">, </w:t>
      </w:r>
      <w:r w:rsidRPr="00451E0A">
        <w:rPr>
          <w:rFonts w:ascii="Times New Roman" w:hAnsi="Times New Roman" w:cs="Times New Roman"/>
          <w:sz w:val="24"/>
          <w:szCs w:val="24"/>
          <w:lang w:val="sr-Cyrl-CS"/>
        </w:rPr>
        <w:t>у року од 45 дана од датума пријема комплетне документације.</w:t>
      </w:r>
    </w:p>
    <w:p w14:paraId="2E7B27CD" w14:textId="77777777" w:rsidR="00E97D07" w:rsidRPr="00451E0A" w:rsidRDefault="00E97D07" w:rsidP="00E97D07">
      <w:pPr>
        <w:spacing w:after="0"/>
        <w:ind w:firstLine="567"/>
        <w:jc w:val="both"/>
        <w:rPr>
          <w:rFonts w:ascii="Times New Roman" w:hAnsi="Times New Roman" w:cs="Times New Roman"/>
          <w:sz w:val="24"/>
          <w:szCs w:val="24"/>
          <w:lang w:val="sr-Cyrl-CS"/>
        </w:rPr>
      </w:pPr>
    </w:p>
    <w:p w14:paraId="45B2AD34" w14:textId="77777777" w:rsidR="0084311B" w:rsidRPr="00451E0A" w:rsidRDefault="0084311B"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12.</w:t>
      </w:r>
    </w:p>
    <w:p w14:paraId="72AB7389" w14:textId="37005DCA" w:rsidR="00F232C2" w:rsidRPr="00451E0A" w:rsidRDefault="00144A9E" w:rsidP="004940AD">
      <w:pPr>
        <w:spacing w:after="0"/>
        <w:ind w:firstLine="567"/>
        <w:jc w:val="both"/>
        <w:rPr>
          <w:rFonts w:ascii="Times New Roman" w:hAnsi="Times New Roman" w:cs="Times New Roman"/>
          <w:sz w:val="24"/>
          <w:szCs w:val="24"/>
          <w:lang w:val="sr-Cyrl-CS"/>
        </w:rPr>
      </w:pPr>
      <w:r w:rsidRPr="00451E0A">
        <w:rPr>
          <w:rFonts w:ascii="Times New Roman" w:hAnsi="Times New Roman" w:cs="Times New Roman"/>
          <w:sz w:val="24"/>
          <w:szCs w:val="24"/>
          <w:lang w:val="sr-Cyrl-CS"/>
        </w:rPr>
        <w:t>Даном ступања на снагу</w:t>
      </w:r>
      <w:r w:rsidR="005440C2" w:rsidRPr="00451E0A">
        <w:rPr>
          <w:rFonts w:ascii="Times New Roman" w:hAnsi="Times New Roman" w:cs="Times New Roman"/>
          <w:sz w:val="24"/>
          <w:szCs w:val="24"/>
          <w:lang w:val="sr-Cyrl-CS"/>
        </w:rPr>
        <w:t xml:space="preserve"> ове уредбе престаје да важи У</w:t>
      </w:r>
      <w:r w:rsidR="0084311B" w:rsidRPr="00451E0A">
        <w:rPr>
          <w:rFonts w:ascii="Times New Roman" w:hAnsi="Times New Roman" w:cs="Times New Roman"/>
          <w:sz w:val="24"/>
          <w:szCs w:val="24"/>
          <w:lang w:val="sr-Cyrl-CS"/>
        </w:rPr>
        <w:t xml:space="preserve">редба о условима и начину доделе и коришћења средстава за подстицање унапређења туристичког промета домаћих туриста на територији Републике Србије („Службени гласник РС”, </w:t>
      </w:r>
      <w:r w:rsidR="00F232C2" w:rsidRPr="00451E0A">
        <w:rPr>
          <w:rFonts w:ascii="Times New Roman" w:hAnsi="Times New Roman" w:cs="Times New Roman"/>
          <w:sz w:val="24"/>
          <w:szCs w:val="24"/>
          <w:lang w:val="sr-Cyrl-CS"/>
        </w:rPr>
        <w:t>бр</w:t>
      </w:r>
      <w:r w:rsidR="00C61071" w:rsidRPr="00451E0A">
        <w:rPr>
          <w:rFonts w:ascii="Times New Roman" w:hAnsi="Times New Roman" w:cs="Times New Roman"/>
          <w:sz w:val="24"/>
          <w:szCs w:val="24"/>
          <w:lang w:val="sr-Cyrl-CS"/>
        </w:rPr>
        <w:t>oj 31/25</w:t>
      </w:r>
      <w:r w:rsidR="0084311B" w:rsidRPr="00451E0A">
        <w:rPr>
          <w:rFonts w:ascii="Times New Roman" w:hAnsi="Times New Roman" w:cs="Times New Roman"/>
          <w:sz w:val="24"/>
          <w:szCs w:val="24"/>
          <w:lang w:val="sr-Cyrl-CS"/>
        </w:rPr>
        <w:t>).</w:t>
      </w:r>
    </w:p>
    <w:p w14:paraId="367C5232" w14:textId="77777777" w:rsidR="00694741" w:rsidRPr="00451E0A" w:rsidRDefault="00694741" w:rsidP="004940AD">
      <w:pPr>
        <w:spacing w:after="0"/>
        <w:ind w:firstLine="567"/>
        <w:jc w:val="both"/>
        <w:rPr>
          <w:rFonts w:ascii="Times New Roman" w:hAnsi="Times New Roman" w:cs="Times New Roman"/>
          <w:sz w:val="24"/>
          <w:szCs w:val="24"/>
          <w:lang w:val="sr-Cyrl-CS"/>
        </w:rPr>
      </w:pPr>
    </w:p>
    <w:p w14:paraId="5A6A12B7" w14:textId="77777777" w:rsidR="0084311B" w:rsidRPr="00451E0A" w:rsidRDefault="0084311B" w:rsidP="00844F0A">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Члан 13.</w:t>
      </w:r>
    </w:p>
    <w:p w14:paraId="325CEC6B" w14:textId="77777777" w:rsidR="0084311B" w:rsidRPr="00451E0A" w:rsidRDefault="0084311B" w:rsidP="004940AD">
      <w:pPr>
        <w:spacing w:after="0"/>
        <w:ind w:firstLine="567"/>
        <w:jc w:val="both"/>
        <w:rPr>
          <w:rFonts w:ascii="Times New Roman" w:hAnsi="Times New Roman" w:cs="Times New Roman"/>
          <w:strike/>
          <w:sz w:val="24"/>
          <w:szCs w:val="24"/>
          <w:lang w:val="sr-Cyrl-CS"/>
        </w:rPr>
      </w:pPr>
      <w:r w:rsidRPr="00451E0A">
        <w:rPr>
          <w:rFonts w:ascii="Times New Roman" w:hAnsi="Times New Roman" w:cs="Times New Roman"/>
          <w:sz w:val="24"/>
          <w:szCs w:val="24"/>
          <w:lang w:val="sr-Cyrl-CS"/>
        </w:rPr>
        <w:t>Ова уредба ступа на снагу наредног дана од дана објављивања у „Служб</w:t>
      </w:r>
      <w:r w:rsidR="00AA778D" w:rsidRPr="00451E0A">
        <w:rPr>
          <w:rFonts w:ascii="Times New Roman" w:hAnsi="Times New Roman" w:cs="Times New Roman"/>
          <w:sz w:val="24"/>
          <w:szCs w:val="24"/>
          <w:lang w:val="sr-Cyrl-CS"/>
        </w:rPr>
        <w:t>еном гласнику Републике Србијеˮ.</w:t>
      </w:r>
    </w:p>
    <w:p w14:paraId="31E69AF7" w14:textId="44B29E49" w:rsidR="0084311B" w:rsidRPr="00451E0A" w:rsidRDefault="0084311B" w:rsidP="00844F0A">
      <w:pPr>
        <w:spacing w:after="0"/>
        <w:ind w:firstLine="720"/>
        <w:rPr>
          <w:rFonts w:ascii="Times New Roman" w:hAnsi="Times New Roman" w:cs="Times New Roman"/>
          <w:sz w:val="24"/>
          <w:szCs w:val="24"/>
          <w:lang w:val="sr-Cyrl-CS"/>
        </w:rPr>
      </w:pPr>
    </w:p>
    <w:p w14:paraId="17B08D1B" w14:textId="766ACA8D" w:rsidR="009E5ED6" w:rsidRDefault="004B5629" w:rsidP="00844F0A">
      <w:pPr>
        <w:spacing w:after="0"/>
        <w:rPr>
          <w:rFonts w:ascii="Times New Roman" w:hAnsi="Times New Roman" w:cs="Times New Roman"/>
          <w:sz w:val="24"/>
          <w:szCs w:val="24"/>
        </w:rPr>
      </w:pPr>
      <w:r w:rsidRPr="00451E0A">
        <w:rPr>
          <w:rFonts w:ascii="Times New Roman" w:hAnsi="Times New Roman" w:cs="Times New Roman"/>
          <w:sz w:val="24"/>
          <w:szCs w:val="24"/>
          <w:lang w:val="sr-Cyrl-CS"/>
        </w:rPr>
        <w:t>05 Б</w:t>
      </w:r>
      <w:r w:rsidR="00154C1F" w:rsidRPr="00451E0A">
        <w:rPr>
          <w:rFonts w:ascii="Times New Roman" w:hAnsi="Times New Roman" w:cs="Times New Roman"/>
          <w:sz w:val="24"/>
          <w:szCs w:val="24"/>
          <w:lang w:val="sr-Cyrl-CS"/>
        </w:rPr>
        <w:t>рој</w:t>
      </w:r>
      <w:r w:rsidR="00527105" w:rsidRPr="00451E0A">
        <w:rPr>
          <w:rFonts w:ascii="Times New Roman" w:hAnsi="Times New Roman" w:cs="Times New Roman"/>
          <w:sz w:val="24"/>
          <w:szCs w:val="24"/>
          <w:lang w:val="sr-Cyrl-CS"/>
        </w:rPr>
        <w:t>:</w:t>
      </w:r>
      <w:r w:rsidR="00154C1F" w:rsidRPr="00451E0A">
        <w:rPr>
          <w:rFonts w:ascii="Times New Roman" w:hAnsi="Times New Roman" w:cs="Times New Roman"/>
          <w:sz w:val="24"/>
          <w:szCs w:val="24"/>
          <w:lang w:val="sr-Cyrl-CS"/>
        </w:rPr>
        <w:t xml:space="preserve"> </w:t>
      </w:r>
      <w:r w:rsidR="00C41124" w:rsidRPr="00451E0A">
        <w:rPr>
          <w:rFonts w:ascii="Times New Roman" w:hAnsi="Times New Roman" w:cs="Times New Roman"/>
          <w:sz w:val="24"/>
          <w:szCs w:val="24"/>
          <w:lang w:val="sr-Cyrl-CS"/>
        </w:rPr>
        <w:t xml:space="preserve"> </w:t>
      </w:r>
      <w:r w:rsidR="009E5ED6">
        <w:rPr>
          <w:rFonts w:ascii="Times New Roman" w:hAnsi="Times New Roman" w:cs="Times New Roman"/>
          <w:sz w:val="24"/>
          <w:szCs w:val="24"/>
        </w:rPr>
        <w:t>110-6905/2026</w:t>
      </w:r>
    </w:p>
    <w:p w14:paraId="166B9B9D" w14:textId="4050419F" w:rsidR="009E5ED6" w:rsidRPr="009E5ED6" w:rsidRDefault="009E5ED6" w:rsidP="009E5ED6">
      <w:pPr>
        <w:spacing w:after="0"/>
        <w:rPr>
          <w:rFonts w:ascii="Times New Roman" w:hAnsi="Times New Roman" w:cs="Times New Roman"/>
          <w:sz w:val="24"/>
          <w:szCs w:val="24"/>
          <w:lang w:val="sr-Cyrl-RS"/>
        </w:rPr>
      </w:pPr>
      <w:r w:rsidRPr="00451E0A">
        <w:rPr>
          <w:rFonts w:ascii="Times New Roman" w:hAnsi="Times New Roman" w:cs="Times New Roman"/>
          <w:sz w:val="24"/>
          <w:szCs w:val="24"/>
          <w:lang w:val="sr-Cyrl-CS"/>
        </w:rPr>
        <w:t xml:space="preserve">У Београду, </w:t>
      </w:r>
      <w:r>
        <w:rPr>
          <w:rFonts w:ascii="Times New Roman" w:hAnsi="Times New Roman" w:cs="Times New Roman"/>
          <w:sz w:val="24"/>
          <w:szCs w:val="24"/>
        </w:rPr>
        <w:t>23.</w:t>
      </w:r>
      <w:r>
        <w:rPr>
          <w:rFonts w:ascii="Times New Roman" w:hAnsi="Times New Roman" w:cs="Times New Roman"/>
          <w:sz w:val="24"/>
          <w:szCs w:val="24"/>
          <w:lang w:val="sr-Cyrl-RS"/>
        </w:rPr>
        <w:t xml:space="preserve"> јула 2026. године</w:t>
      </w:r>
    </w:p>
    <w:p w14:paraId="0C6D3155" w14:textId="1C285FD5" w:rsidR="009E5ED6" w:rsidRDefault="009E5ED6" w:rsidP="00844F0A">
      <w:pPr>
        <w:spacing w:after="0"/>
        <w:rPr>
          <w:rFonts w:ascii="Times New Roman" w:hAnsi="Times New Roman" w:cs="Times New Roman"/>
          <w:sz w:val="24"/>
          <w:szCs w:val="24"/>
        </w:rPr>
      </w:pPr>
    </w:p>
    <w:p w14:paraId="76D3C441" w14:textId="20582582" w:rsidR="00EC5350" w:rsidRPr="00451E0A" w:rsidRDefault="00C41124" w:rsidP="009E5ED6">
      <w:pPr>
        <w:spacing w:after="0"/>
        <w:jc w:val="center"/>
        <w:rPr>
          <w:rFonts w:ascii="Times New Roman" w:hAnsi="Times New Roman" w:cs="Times New Roman"/>
          <w:sz w:val="24"/>
          <w:szCs w:val="24"/>
          <w:lang w:val="sr-Cyrl-CS"/>
        </w:rPr>
      </w:pPr>
      <w:r w:rsidRPr="00451E0A">
        <w:rPr>
          <w:rFonts w:ascii="Times New Roman" w:hAnsi="Times New Roman" w:cs="Times New Roman"/>
          <w:sz w:val="24"/>
          <w:szCs w:val="24"/>
          <w:lang w:val="sr-Cyrl-CS"/>
        </w:rPr>
        <w:t>В Л А Д А</w:t>
      </w:r>
    </w:p>
    <w:p w14:paraId="589F79E4" w14:textId="77777777" w:rsidR="00F43A96" w:rsidRPr="00451E0A" w:rsidRDefault="00F43A96" w:rsidP="00844F0A">
      <w:pPr>
        <w:spacing w:after="0"/>
        <w:rPr>
          <w:rFonts w:ascii="Times New Roman" w:hAnsi="Times New Roman" w:cs="Times New Roman"/>
          <w:sz w:val="24"/>
          <w:szCs w:val="24"/>
          <w:lang w:val="sr-Cyrl-CS"/>
        </w:rPr>
      </w:pPr>
    </w:p>
    <w:p w14:paraId="351CD93D" w14:textId="577FB724" w:rsidR="00EC5350" w:rsidRDefault="00C41124" w:rsidP="00F43A96">
      <w:pPr>
        <w:spacing w:after="0"/>
        <w:ind w:left="6480" w:firstLine="720"/>
        <w:rPr>
          <w:rFonts w:ascii="Times New Roman" w:hAnsi="Times New Roman" w:cs="Times New Roman"/>
          <w:sz w:val="24"/>
          <w:szCs w:val="24"/>
          <w:lang w:val="sr-Cyrl-CS"/>
        </w:rPr>
      </w:pPr>
      <w:r w:rsidRPr="00451E0A">
        <w:rPr>
          <w:rFonts w:ascii="Times New Roman" w:hAnsi="Times New Roman" w:cs="Times New Roman"/>
          <w:sz w:val="24"/>
          <w:szCs w:val="24"/>
          <w:lang w:val="sr-Cyrl-CS"/>
        </w:rPr>
        <w:t>ПРЕДСЕДНИК</w:t>
      </w:r>
    </w:p>
    <w:p w14:paraId="59A1C7C7" w14:textId="5AE4BA03" w:rsidR="009E5ED6" w:rsidRPr="00451E0A" w:rsidRDefault="009E5ED6" w:rsidP="009E5ED6">
      <w:pPr>
        <w:spacing w:after="0"/>
        <w:jc w:val="right"/>
        <w:rPr>
          <w:rFonts w:ascii="Times New Roman" w:hAnsi="Times New Roman" w:cs="Times New Roman"/>
          <w:sz w:val="24"/>
          <w:szCs w:val="24"/>
          <w:lang w:val="sr-Cyrl-CS"/>
        </w:rPr>
      </w:pPr>
      <w:r>
        <w:rPr>
          <w:rFonts w:ascii="Times New Roman" w:hAnsi="Times New Roman" w:cs="Times New Roman"/>
          <w:sz w:val="24"/>
          <w:szCs w:val="24"/>
          <w:lang w:val="sr-Cyrl-CS"/>
        </w:rPr>
        <w:tab/>
        <w:t>проф. др Ђуро Мацут</w:t>
      </w:r>
    </w:p>
    <w:sectPr w:rsidR="009E5ED6" w:rsidRPr="00451E0A" w:rsidSect="00135537">
      <w:footerReference w:type="default" r:id="rId11"/>
      <w:pgSz w:w="11907" w:h="16839" w:code="9"/>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A800D" w14:textId="77777777" w:rsidR="00B517E0" w:rsidRDefault="00B517E0" w:rsidP="00135537">
      <w:pPr>
        <w:spacing w:after="0" w:line="240" w:lineRule="auto"/>
      </w:pPr>
      <w:r>
        <w:separator/>
      </w:r>
    </w:p>
  </w:endnote>
  <w:endnote w:type="continuationSeparator" w:id="0">
    <w:p w14:paraId="45E79926" w14:textId="77777777" w:rsidR="00B517E0" w:rsidRDefault="00B517E0" w:rsidP="00135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8411976"/>
      <w:docPartObj>
        <w:docPartGallery w:val="Page Numbers (Bottom of Page)"/>
        <w:docPartUnique/>
      </w:docPartObj>
    </w:sdtPr>
    <w:sdtEndPr>
      <w:rPr>
        <w:noProof/>
      </w:rPr>
    </w:sdtEndPr>
    <w:sdtContent>
      <w:p w14:paraId="19DB3D60" w14:textId="24536093" w:rsidR="00135537" w:rsidRDefault="00135537">
        <w:pPr>
          <w:pStyle w:val="Footer"/>
          <w:jc w:val="right"/>
        </w:pPr>
        <w:r w:rsidRPr="00135537">
          <w:fldChar w:fldCharType="begin"/>
        </w:r>
        <w:r w:rsidRPr="00135537">
          <w:instrText xml:space="preserve"> PAGE   \* MERGEFORMAT </w:instrText>
        </w:r>
        <w:r w:rsidRPr="00135537">
          <w:fldChar w:fldCharType="separate"/>
        </w:r>
        <w:r w:rsidR="009E5ED6">
          <w:rPr>
            <w:noProof/>
          </w:rPr>
          <w:t>7</w:t>
        </w:r>
        <w:r w:rsidRPr="00135537">
          <w:rPr>
            <w:noProof/>
          </w:rPr>
          <w:fldChar w:fldCharType="end"/>
        </w:r>
      </w:p>
    </w:sdtContent>
  </w:sdt>
  <w:p w14:paraId="0ACE3F6E" w14:textId="77777777" w:rsidR="00135537" w:rsidRDefault="00135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FB3B9" w14:textId="77777777" w:rsidR="00B517E0" w:rsidRDefault="00B517E0" w:rsidP="00135537">
      <w:pPr>
        <w:spacing w:after="0" w:line="240" w:lineRule="auto"/>
      </w:pPr>
      <w:r>
        <w:separator/>
      </w:r>
    </w:p>
  </w:footnote>
  <w:footnote w:type="continuationSeparator" w:id="0">
    <w:p w14:paraId="4B5BA190" w14:textId="77777777" w:rsidR="00B517E0" w:rsidRDefault="00B517E0" w:rsidP="001355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89C"/>
    <w:multiLevelType w:val="hybridMultilevel"/>
    <w:tmpl w:val="3B441948"/>
    <w:lvl w:ilvl="0" w:tplc="7FEE354E">
      <w:start w:val="1"/>
      <w:numFmt w:val="decimal"/>
      <w:lvlText w:val="%1)"/>
      <w:lvlJc w:val="left"/>
      <w:pPr>
        <w:ind w:left="1069" w:hanging="360"/>
      </w:pPr>
      <w:rPr>
        <w:rFonts w:hint="default"/>
      </w:rPr>
    </w:lvl>
    <w:lvl w:ilvl="1" w:tplc="241A0019" w:tentative="1">
      <w:start w:val="1"/>
      <w:numFmt w:val="lowerLetter"/>
      <w:lvlText w:val="%2."/>
      <w:lvlJc w:val="left"/>
      <w:pPr>
        <w:ind w:left="1789" w:hanging="360"/>
      </w:pPr>
    </w:lvl>
    <w:lvl w:ilvl="2" w:tplc="241A001B" w:tentative="1">
      <w:start w:val="1"/>
      <w:numFmt w:val="lowerRoman"/>
      <w:lvlText w:val="%3."/>
      <w:lvlJc w:val="right"/>
      <w:pPr>
        <w:ind w:left="2509" w:hanging="180"/>
      </w:pPr>
    </w:lvl>
    <w:lvl w:ilvl="3" w:tplc="241A000F" w:tentative="1">
      <w:start w:val="1"/>
      <w:numFmt w:val="decimal"/>
      <w:lvlText w:val="%4."/>
      <w:lvlJc w:val="left"/>
      <w:pPr>
        <w:ind w:left="3229" w:hanging="360"/>
      </w:pPr>
    </w:lvl>
    <w:lvl w:ilvl="4" w:tplc="241A0019" w:tentative="1">
      <w:start w:val="1"/>
      <w:numFmt w:val="lowerLetter"/>
      <w:lvlText w:val="%5."/>
      <w:lvlJc w:val="left"/>
      <w:pPr>
        <w:ind w:left="3949" w:hanging="360"/>
      </w:pPr>
    </w:lvl>
    <w:lvl w:ilvl="5" w:tplc="241A001B" w:tentative="1">
      <w:start w:val="1"/>
      <w:numFmt w:val="lowerRoman"/>
      <w:lvlText w:val="%6."/>
      <w:lvlJc w:val="right"/>
      <w:pPr>
        <w:ind w:left="4669" w:hanging="180"/>
      </w:pPr>
    </w:lvl>
    <w:lvl w:ilvl="6" w:tplc="241A000F" w:tentative="1">
      <w:start w:val="1"/>
      <w:numFmt w:val="decimal"/>
      <w:lvlText w:val="%7."/>
      <w:lvlJc w:val="left"/>
      <w:pPr>
        <w:ind w:left="5389" w:hanging="360"/>
      </w:pPr>
    </w:lvl>
    <w:lvl w:ilvl="7" w:tplc="241A0019" w:tentative="1">
      <w:start w:val="1"/>
      <w:numFmt w:val="lowerLetter"/>
      <w:lvlText w:val="%8."/>
      <w:lvlJc w:val="left"/>
      <w:pPr>
        <w:ind w:left="6109" w:hanging="360"/>
      </w:pPr>
    </w:lvl>
    <w:lvl w:ilvl="8" w:tplc="241A001B" w:tentative="1">
      <w:start w:val="1"/>
      <w:numFmt w:val="lowerRoman"/>
      <w:lvlText w:val="%9."/>
      <w:lvlJc w:val="right"/>
      <w:pPr>
        <w:ind w:left="6829" w:hanging="180"/>
      </w:pPr>
    </w:lvl>
  </w:abstractNum>
  <w:abstractNum w:abstractNumId="1" w15:restartNumberingAfterBreak="0">
    <w:nsid w:val="08526195"/>
    <w:multiLevelType w:val="hybridMultilevel"/>
    <w:tmpl w:val="A040594E"/>
    <w:lvl w:ilvl="0" w:tplc="67DCD33E">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D715E95"/>
    <w:multiLevelType w:val="hybridMultilevel"/>
    <w:tmpl w:val="3C34DFF2"/>
    <w:lvl w:ilvl="0" w:tplc="593EF5F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839074E"/>
    <w:multiLevelType w:val="hybridMultilevel"/>
    <w:tmpl w:val="2940FFE0"/>
    <w:lvl w:ilvl="0" w:tplc="C21C41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4DD81DDB"/>
    <w:multiLevelType w:val="hybridMultilevel"/>
    <w:tmpl w:val="FD1EF5B0"/>
    <w:lvl w:ilvl="0" w:tplc="14787CF8">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D0519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A4CAC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10BAB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82109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F21D4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F03E2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8A669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F4F69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271818280">
    <w:abstractNumId w:val="4"/>
  </w:num>
  <w:num w:numId="2" w16cid:durableId="1688365480">
    <w:abstractNumId w:val="1"/>
  </w:num>
  <w:num w:numId="3" w16cid:durableId="885877822">
    <w:abstractNumId w:val="0"/>
  </w:num>
  <w:num w:numId="4" w16cid:durableId="643117588">
    <w:abstractNumId w:val="3"/>
  </w:num>
  <w:num w:numId="5" w16cid:durableId="14762887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85058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350"/>
    <w:rsid w:val="000015B4"/>
    <w:rsid w:val="0000209F"/>
    <w:rsid w:val="00003BFA"/>
    <w:rsid w:val="000059AB"/>
    <w:rsid w:val="00013A71"/>
    <w:rsid w:val="000142C4"/>
    <w:rsid w:val="000144E4"/>
    <w:rsid w:val="00020A11"/>
    <w:rsid w:val="0002135C"/>
    <w:rsid w:val="00022741"/>
    <w:rsid w:val="00023EAA"/>
    <w:rsid w:val="00027B39"/>
    <w:rsid w:val="0003397A"/>
    <w:rsid w:val="00037164"/>
    <w:rsid w:val="00052187"/>
    <w:rsid w:val="00052FD3"/>
    <w:rsid w:val="0005311B"/>
    <w:rsid w:val="00053BC6"/>
    <w:rsid w:val="000615E8"/>
    <w:rsid w:val="00061CCE"/>
    <w:rsid w:val="00065D94"/>
    <w:rsid w:val="00067CD8"/>
    <w:rsid w:val="00074A28"/>
    <w:rsid w:val="000811FC"/>
    <w:rsid w:val="00082213"/>
    <w:rsid w:val="00087674"/>
    <w:rsid w:val="00092D35"/>
    <w:rsid w:val="0009449E"/>
    <w:rsid w:val="000A0FA3"/>
    <w:rsid w:val="000A1251"/>
    <w:rsid w:val="000A408A"/>
    <w:rsid w:val="000B2F32"/>
    <w:rsid w:val="000B478C"/>
    <w:rsid w:val="000C50CF"/>
    <w:rsid w:val="000C607A"/>
    <w:rsid w:val="000D1F16"/>
    <w:rsid w:val="000D449C"/>
    <w:rsid w:val="000D66E9"/>
    <w:rsid w:val="000D6B11"/>
    <w:rsid w:val="000E1AF6"/>
    <w:rsid w:val="000E6BB9"/>
    <w:rsid w:val="000E7C05"/>
    <w:rsid w:val="000F1F05"/>
    <w:rsid w:val="00101891"/>
    <w:rsid w:val="00104B80"/>
    <w:rsid w:val="00106DAE"/>
    <w:rsid w:val="00107547"/>
    <w:rsid w:val="001106CC"/>
    <w:rsid w:val="00114BD6"/>
    <w:rsid w:val="00117F1D"/>
    <w:rsid w:val="00120808"/>
    <w:rsid w:val="00130568"/>
    <w:rsid w:val="00131269"/>
    <w:rsid w:val="0013268D"/>
    <w:rsid w:val="0013515E"/>
    <w:rsid w:val="00135537"/>
    <w:rsid w:val="001429EF"/>
    <w:rsid w:val="00143055"/>
    <w:rsid w:val="001439B8"/>
    <w:rsid w:val="00144A9E"/>
    <w:rsid w:val="00144F95"/>
    <w:rsid w:val="00154C1F"/>
    <w:rsid w:val="00164C31"/>
    <w:rsid w:val="00165279"/>
    <w:rsid w:val="00167071"/>
    <w:rsid w:val="0017480A"/>
    <w:rsid w:val="001828C0"/>
    <w:rsid w:val="0018481C"/>
    <w:rsid w:val="001860EA"/>
    <w:rsid w:val="00187769"/>
    <w:rsid w:val="0019059A"/>
    <w:rsid w:val="00196662"/>
    <w:rsid w:val="001A1261"/>
    <w:rsid w:val="001B0BAB"/>
    <w:rsid w:val="001B2B8D"/>
    <w:rsid w:val="001B6DAB"/>
    <w:rsid w:val="001D0223"/>
    <w:rsid w:val="001D0562"/>
    <w:rsid w:val="001D2EE4"/>
    <w:rsid w:val="001E2FEB"/>
    <w:rsid w:val="001E3BA5"/>
    <w:rsid w:val="001E50C3"/>
    <w:rsid w:val="001E78B7"/>
    <w:rsid w:val="001F1640"/>
    <w:rsid w:val="001F58AF"/>
    <w:rsid w:val="001F6E0A"/>
    <w:rsid w:val="00207D2F"/>
    <w:rsid w:val="00214C27"/>
    <w:rsid w:val="00223D1A"/>
    <w:rsid w:val="00223FE3"/>
    <w:rsid w:val="002249C1"/>
    <w:rsid w:val="00226339"/>
    <w:rsid w:val="002300F3"/>
    <w:rsid w:val="00230CB3"/>
    <w:rsid w:val="00230EB7"/>
    <w:rsid w:val="00233167"/>
    <w:rsid w:val="00235204"/>
    <w:rsid w:val="002368B6"/>
    <w:rsid w:val="002423E9"/>
    <w:rsid w:val="002437B7"/>
    <w:rsid w:val="0025721A"/>
    <w:rsid w:val="00260FCD"/>
    <w:rsid w:val="002621E5"/>
    <w:rsid w:val="00263BFA"/>
    <w:rsid w:val="00274E50"/>
    <w:rsid w:val="002751B0"/>
    <w:rsid w:val="00276E20"/>
    <w:rsid w:val="002801E1"/>
    <w:rsid w:val="002864A4"/>
    <w:rsid w:val="00295FF9"/>
    <w:rsid w:val="0029677F"/>
    <w:rsid w:val="002A4786"/>
    <w:rsid w:val="002B3AAE"/>
    <w:rsid w:val="002C03C4"/>
    <w:rsid w:val="002C3A01"/>
    <w:rsid w:val="002C3EC8"/>
    <w:rsid w:val="002E4A7F"/>
    <w:rsid w:val="002E67DB"/>
    <w:rsid w:val="00301B47"/>
    <w:rsid w:val="003026B9"/>
    <w:rsid w:val="00303AE1"/>
    <w:rsid w:val="00304C46"/>
    <w:rsid w:val="00307612"/>
    <w:rsid w:val="0031140D"/>
    <w:rsid w:val="00311A03"/>
    <w:rsid w:val="003209A2"/>
    <w:rsid w:val="003252FD"/>
    <w:rsid w:val="0032668B"/>
    <w:rsid w:val="0032679E"/>
    <w:rsid w:val="00327C3F"/>
    <w:rsid w:val="0033426A"/>
    <w:rsid w:val="00337CD9"/>
    <w:rsid w:val="003449D6"/>
    <w:rsid w:val="003502A1"/>
    <w:rsid w:val="00352BA9"/>
    <w:rsid w:val="00353FCD"/>
    <w:rsid w:val="0036291C"/>
    <w:rsid w:val="00366F17"/>
    <w:rsid w:val="00374A38"/>
    <w:rsid w:val="00377AAB"/>
    <w:rsid w:val="0038082A"/>
    <w:rsid w:val="0038265C"/>
    <w:rsid w:val="00385315"/>
    <w:rsid w:val="00386A8C"/>
    <w:rsid w:val="0039043B"/>
    <w:rsid w:val="00390B37"/>
    <w:rsid w:val="00392032"/>
    <w:rsid w:val="00397DA7"/>
    <w:rsid w:val="003A3AD6"/>
    <w:rsid w:val="003A5927"/>
    <w:rsid w:val="003A5AAC"/>
    <w:rsid w:val="003A5AF9"/>
    <w:rsid w:val="003B195B"/>
    <w:rsid w:val="003B1E4E"/>
    <w:rsid w:val="003B3BDE"/>
    <w:rsid w:val="003B6F37"/>
    <w:rsid w:val="003B7241"/>
    <w:rsid w:val="003C2B55"/>
    <w:rsid w:val="003C37E7"/>
    <w:rsid w:val="003C4B38"/>
    <w:rsid w:val="003C4CD2"/>
    <w:rsid w:val="003C535E"/>
    <w:rsid w:val="003C68AC"/>
    <w:rsid w:val="003C718F"/>
    <w:rsid w:val="003C78C4"/>
    <w:rsid w:val="003D5805"/>
    <w:rsid w:val="003D5BA1"/>
    <w:rsid w:val="003E3B4F"/>
    <w:rsid w:val="003E3B68"/>
    <w:rsid w:val="003E4A17"/>
    <w:rsid w:val="003F3D18"/>
    <w:rsid w:val="003F408C"/>
    <w:rsid w:val="004035E1"/>
    <w:rsid w:val="00403894"/>
    <w:rsid w:val="00417E45"/>
    <w:rsid w:val="004207F8"/>
    <w:rsid w:val="004238A4"/>
    <w:rsid w:val="0043187A"/>
    <w:rsid w:val="0043290D"/>
    <w:rsid w:val="00432B95"/>
    <w:rsid w:val="004341F2"/>
    <w:rsid w:val="004424C4"/>
    <w:rsid w:val="00442D04"/>
    <w:rsid w:val="004468CE"/>
    <w:rsid w:val="00451E0A"/>
    <w:rsid w:val="00452B39"/>
    <w:rsid w:val="00460599"/>
    <w:rsid w:val="004610D0"/>
    <w:rsid w:val="0046648B"/>
    <w:rsid w:val="00467A71"/>
    <w:rsid w:val="00483AD4"/>
    <w:rsid w:val="00484180"/>
    <w:rsid w:val="0048420A"/>
    <w:rsid w:val="0048520B"/>
    <w:rsid w:val="00490EBE"/>
    <w:rsid w:val="0049121C"/>
    <w:rsid w:val="00492273"/>
    <w:rsid w:val="004940AD"/>
    <w:rsid w:val="0049715C"/>
    <w:rsid w:val="004A129A"/>
    <w:rsid w:val="004A17FD"/>
    <w:rsid w:val="004A5141"/>
    <w:rsid w:val="004B5098"/>
    <w:rsid w:val="004B5629"/>
    <w:rsid w:val="004B6282"/>
    <w:rsid w:val="004C6E7D"/>
    <w:rsid w:val="004D1D41"/>
    <w:rsid w:val="004D7875"/>
    <w:rsid w:val="004E3803"/>
    <w:rsid w:val="004E5491"/>
    <w:rsid w:val="004E78C3"/>
    <w:rsid w:val="004F0848"/>
    <w:rsid w:val="004F3219"/>
    <w:rsid w:val="005017C9"/>
    <w:rsid w:val="005048F5"/>
    <w:rsid w:val="00506A66"/>
    <w:rsid w:val="00510F6A"/>
    <w:rsid w:val="00511626"/>
    <w:rsid w:val="00511ADA"/>
    <w:rsid w:val="0051381E"/>
    <w:rsid w:val="0051507B"/>
    <w:rsid w:val="0052249B"/>
    <w:rsid w:val="00527105"/>
    <w:rsid w:val="00543A6F"/>
    <w:rsid w:val="00543C91"/>
    <w:rsid w:val="005440C2"/>
    <w:rsid w:val="0054565B"/>
    <w:rsid w:val="0055111D"/>
    <w:rsid w:val="00552FDB"/>
    <w:rsid w:val="00555411"/>
    <w:rsid w:val="00556537"/>
    <w:rsid w:val="00556BDA"/>
    <w:rsid w:val="00560806"/>
    <w:rsid w:val="00564CCC"/>
    <w:rsid w:val="00566519"/>
    <w:rsid w:val="005675A1"/>
    <w:rsid w:val="005720ED"/>
    <w:rsid w:val="00574046"/>
    <w:rsid w:val="00586F68"/>
    <w:rsid w:val="0058731E"/>
    <w:rsid w:val="00587C14"/>
    <w:rsid w:val="0059571C"/>
    <w:rsid w:val="005A00CD"/>
    <w:rsid w:val="005A6352"/>
    <w:rsid w:val="005A6560"/>
    <w:rsid w:val="005B1045"/>
    <w:rsid w:val="005C1502"/>
    <w:rsid w:val="005C3C1A"/>
    <w:rsid w:val="005D0388"/>
    <w:rsid w:val="005D07CD"/>
    <w:rsid w:val="005E3324"/>
    <w:rsid w:val="005E407E"/>
    <w:rsid w:val="005E47AC"/>
    <w:rsid w:val="005E607A"/>
    <w:rsid w:val="005F04D3"/>
    <w:rsid w:val="005F1902"/>
    <w:rsid w:val="005F35F6"/>
    <w:rsid w:val="005F55F7"/>
    <w:rsid w:val="00600820"/>
    <w:rsid w:val="00600B39"/>
    <w:rsid w:val="00601BC6"/>
    <w:rsid w:val="00602D03"/>
    <w:rsid w:val="00604C50"/>
    <w:rsid w:val="0061175D"/>
    <w:rsid w:val="00611862"/>
    <w:rsid w:val="00614AB6"/>
    <w:rsid w:val="00615F09"/>
    <w:rsid w:val="006179B2"/>
    <w:rsid w:val="006204D7"/>
    <w:rsid w:val="00624059"/>
    <w:rsid w:val="00625845"/>
    <w:rsid w:val="00632E6A"/>
    <w:rsid w:val="0064030C"/>
    <w:rsid w:val="00642D78"/>
    <w:rsid w:val="006457B8"/>
    <w:rsid w:val="00660B2C"/>
    <w:rsid w:val="006626FE"/>
    <w:rsid w:val="00662BCB"/>
    <w:rsid w:val="00666A4F"/>
    <w:rsid w:val="00674C8F"/>
    <w:rsid w:val="0067778A"/>
    <w:rsid w:val="006821C1"/>
    <w:rsid w:val="00684FBF"/>
    <w:rsid w:val="0068553B"/>
    <w:rsid w:val="00686973"/>
    <w:rsid w:val="00686AE5"/>
    <w:rsid w:val="0069298F"/>
    <w:rsid w:val="00694741"/>
    <w:rsid w:val="00695C83"/>
    <w:rsid w:val="006A1A8C"/>
    <w:rsid w:val="006A76FF"/>
    <w:rsid w:val="006B33D4"/>
    <w:rsid w:val="006B60C8"/>
    <w:rsid w:val="006C1921"/>
    <w:rsid w:val="006C4CBD"/>
    <w:rsid w:val="006D1726"/>
    <w:rsid w:val="006D52FF"/>
    <w:rsid w:val="006D5CD0"/>
    <w:rsid w:val="006D7B69"/>
    <w:rsid w:val="006F284A"/>
    <w:rsid w:val="006F317C"/>
    <w:rsid w:val="006F5682"/>
    <w:rsid w:val="006F6391"/>
    <w:rsid w:val="006F7967"/>
    <w:rsid w:val="00702C0F"/>
    <w:rsid w:val="00704DF3"/>
    <w:rsid w:val="00707780"/>
    <w:rsid w:val="00712725"/>
    <w:rsid w:val="00713CE5"/>
    <w:rsid w:val="0072370B"/>
    <w:rsid w:val="0072505B"/>
    <w:rsid w:val="007322C7"/>
    <w:rsid w:val="00732331"/>
    <w:rsid w:val="00734A4C"/>
    <w:rsid w:val="007401ED"/>
    <w:rsid w:val="00745BC9"/>
    <w:rsid w:val="00752CC4"/>
    <w:rsid w:val="00753CDD"/>
    <w:rsid w:val="00755DB3"/>
    <w:rsid w:val="00760E64"/>
    <w:rsid w:val="00761B40"/>
    <w:rsid w:val="007623F5"/>
    <w:rsid w:val="00765025"/>
    <w:rsid w:val="007676D7"/>
    <w:rsid w:val="00774A08"/>
    <w:rsid w:val="0077796B"/>
    <w:rsid w:val="00784754"/>
    <w:rsid w:val="007907C4"/>
    <w:rsid w:val="007A5B28"/>
    <w:rsid w:val="007A72A9"/>
    <w:rsid w:val="007B27E4"/>
    <w:rsid w:val="007B2FCE"/>
    <w:rsid w:val="007C0245"/>
    <w:rsid w:val="007C2DCA"/>
    <w:rsid w:val="007D0560"/>
    <w:rsid w:val="007D25AB"/>
    <w:rsid w:val="007D310B"/>
    <w:rsid w:val="007E30B0"/>
    <w:rsid w:val="007E4CA0"/>
    <w:rsid w:val="007E724C"/>
    <w:rsid w:val="007F0029"/>
    <w:rsid w:val="007F4031"/>
    <w:rsid w:val="007F4DCC"/>
    <w:rsid w:val="00803A66"/>
    <w:rsid w:val="00804447"/>
    <w:rsid w:val="00804E79"/>
    <w:rsid w:val="00805D59"/>
    <w:rsid w:val="008112F6"/>
    <w:rsid w:val="00812271"/>
    <w:rsid w:val="0081376C"/>
    <w:rsid w:val="0081454B"/>
    <w:rsid w:val="008151E7"/>
    <w:rsid w:val="008202F8"/>
    <w:rsid w:val="00820D65"/>
    <w:rsid w:val="008236CB"/>
    <w:rsid w:val="00827968"/>
    <w:rsid w:val="00834711"/>
    <w:rsid w:val="00834902"/>
    <w:rsid w:val="008405CA"/>
    <w:rsid w:val="0084311B"/>
    <w:rsid w:val="00844F0A"/>
    <w:rsid w:val="00845A30"/>
    <w:rsid w:val="00852686"/>
    <w:rsid w:val="00856CB3"/>
    <w:rsid w:val="0086515A"/>
    <w:rsid w:val="0087749E"/>
    <w:rsid w:val="00880C6B"/>
    <w:rsid w:val="00882607"/>
    <w:rsid w:val="00896633"/>
    <w:rsid w:val="008A1A38"/>
    <w:rsid w:val="008A4BD2"/>
    <w:rsid w:val="008A58D5"/>
    <w:rsid w:val="008A669B"/>
    <w:rsid w:val="008B2AAB"/>
    <w:rsid w:val="008B46F3"/>
    <w:rsid w:val="008B5BF2"/>
    <w:rsid w:val="008B6512"/>
    <w:rsid w:val="008C0FFE"/>
    <w:rsid w:val="008C180F"/>
    <w:rsid w:val="008C21E3"/>
    <w:rsid w:val="008C5CFD"/>
    <w:rsid w:val="008C646F"/>
    <w:rsid w:val="008C75D5"/>
    <w:rsid w:val="008D05F5"/>
    <w:rsid w:val="008D161A"/>
    <w:rsid w:val="008D3039"/>
    <w:rsid w:val="008D4596"/>
    <w:rsid w:val="008D47D3"/>
    <w:rsid w:val="008E56D6"/>
    <w:rsid w:val="008E6CFE"/>
    <w:rsid w:val="008F15B2"/>
    <w:rsid w:val="008F3159"/>
    <w:rsid w:val="008F653D"/>
    <w:rsid w:val="00901A6C"/>
    <w:rsid w:val="00901F03"/>
    <w:rsid w:val="00904553"/>
    <w:rsid w:val="00904C6E"/>
    <w:rsid w:val="00905F5C"/>
    <w:rsid w:val="00907668"/>
    <w:rsid w:val="00914F2A"/>
    <w:rsid w:val="00915759"/>
    <w:rsid w:val="0092390F"/>
    <w:rsid w:val="00926280"/>
    <w:rsid w:val="009267B8"/>
    <w:rsid w:val="0093077C"/>
    <w:rsid w:val="00931E1E"/>
    <w:rsid w:val="009351D5"/>
    <w:rsid w:val="0093643E"/>
    <w:rsid w:val="00936A33"/>
    <w:rsid w:val="00937055"/>
    <w:rsid w:val="00941912"/>
    <w:rsid w:val="0095017B"/>
    <w:rsid w:val="00952B98"/>
    <w:rsid w:val="009553CF"/>
    <w:rsid w:val="009568D0"/>
    <w:rsid w:val="00957A74"/>
    <w:rsid w:val="00960029"/>
    <w:rsid w:val="0096657B"/>
    <w:rsid w:val="00967DE5"/>
    <w:rsid w:val="00972126"/>
    <w:rsid w:val="00973012"/>
    <w:rsid w:val="00973826"/>
    <w:rsid w:val="009752C1"/>
    <w:rsid w:val="00983407"/>
    <w:rsid w:val="00985E86"/>
    <w:rsid w:val="00990BBE"/>
    <w:rsid w:val="009910F7"/>
    <w:rsid w:val="00991C48"/>
    <w:rsid w:val="00992AB3"/>
    <w:rsid w:val="009A3DDF"/>
    <w:rsid w:val="009C45DA"/>
    <w:rsid w:val="009C685B"/>
    <w:rsid w:val="009D0CA3"/>
    <w:rsid w:val="009D355E"/>
    <w:rsid w:val="009D6F56"/>
    <w:rsid w:val="009D7970"/>
    <w:rsid w:val="009D7ED0"/>
    <w:rsid w:val="009E5ED6"/>
    <w:rsid w:val="009E61E6"/>
    <w:rsid w:val="009E6A42"/>
    <w:rsid w:val="009F17E0"/>
    <w:rsid w:val="009F414E"/>
    <w:rsid w:val="009F43CB"/>
    <w:rsid w:val="009F47FA"/>
    <w:rsid w:val="00A0232D"/>
    <w:rsid w:val="00A025CB"/>
    <w:rsid w:val="00A030EB"/>
    <w:rsid w:val="00A0474A"/>
    <w:rsid w:val="00A06F6F"/>
    <w:rsid w:val="00A14A4A"/>
    <w:rsid w:val="00A15924"/>
    <w:rsid w:val="00A179DD"/>
    <w:rsid w:val="00A17C6C"/>
    <w:rsid w:val="00A245D2"/>
    <w:rsid w:val="00A37DA7"/>
    <w:rsid w:val="00A409B4"/>
    <w:rsid w:val="00A53AA5"/>
    <w:rsid w:val="00A53D62"/>
    <w:rsid w:val="00A60C56"/>
    <w:rsid w:val="00A65FAD"/>
    <w:rsid w:val="00A75A13"/>
    <w:rsid w:val="00A85211"/>
    <w:rsid w:val="00A86BE2"/>
    <w:rsid w:val="00A91571"/>
    <w:rsid w:val="00A91BF1"/>
    <w:rsid w:val="00A959D0"/>
    <w:rsid w:val="00AA283E"/>
    <w:rsid w:val="00AA778D"/>
    <w:rsid w:val="00AA798F"/>
    <w:rsid w:val="00AB27C9"/>
    <w:rsid w:val="00AB465F"/>
    <w:rsid w:val="00AB52C3"/>
    <w:rsid w:val="00AB5642"/>
    <w:rsid w:val="00AC0DF7"/>
    <w:rsid w:val="00AC1918"/>
    <w:rsid w:val="00AC39F1"/>
    <w:rsid w:val="00AE02B0"/>
    <w:rsid w:val="00AE6DE2"/>
    <w:rsid w:val="00AE6E86"/>
    <w:rsid w:val="00AE7781"/>
    <w:rsid w:val="00AF11A3"/>
    <w:rsid w:val="00AF5141"/>
    <w:rsid w:val="00AF6A34"/>
    <w:rsid w:val="00B0082A"/>
    <w:rsid w:val="00B1370B"/>
    <w:rsid w:val="00B245D9"/>
    <w:rsid w:val="00B3528B"/>
    <w:rsid w:val="00B3686B"/>
    <w:rsid w:val="00B3737C"/>
    <w:rsid w:val="00B37A1F"/>
    <w:rsid w:val="00B40E67"/>
    <w:rsid w:val="00B41852"/>
    <w:rsid w:val="00B44DA7"/>
    <w:rsid w:val="00B50799"/>
    <w:rsid w:val="00B517E0"/>
    <w:rsid w:val="00B51C33"/>
    <w:rsid w:val="00B57E5D"/>
    <w:rsid w:val="00B62AD0"/>
    <w:rsid w:val="00B66C88"/>
    <w:rsid w:val="00B770BA"/>
    <w:rsid w:val="00B83258"/>
    <w:rsid w:val="00B865CD"/>
    <w:rsid w:val="00B86787"/>
    <w:rsid w:val="00B87BE9"/>
    <w:rsid w:val="00B92374"/>
    <w:rsid w:val="00BA6216"/>
    <w:rsid w:val="00BC09EC"/>
    <w:rsid w:val="00BC72E7"/>
    <w:rsid w:val="00BD07AD"/>
    <w:rsid w:val="00BD31E5"/>
    <w:rsid w:val="00BD6564"/>
    <w:rsid w:val="00BD6A55"/>
    <w:rsid w:val="00BE5DB4"/>
    <w:rsid w:val="00BF0DBB"/>
    <w:rsid w:val="00BF2879"/>
    <w:rsid w:val="00BF676B"/>
    <w:rsid w:val="00C018D6"/>
    <w:rsid w:val="00C0745F"/>
    <w:rsid w:val="00C10EFA"/>
    <w:rsid w:val="00C110BD"/>
    <w:rsid w:val="00C12A66"/>
    <w:rsid w:val="00C26E8F"/>
    <w:rsid w:val="00C312AC"/>
    <w:rsid w:val="00C33B5F"/>
    <w:rsid w:val="00C33D89"/>
    <w:rsid w:val="00C41124"/>
    <w:rsid w:val="00C57802"/>
    <w:rsid w:val="00C60922"/>
    <w:rsid w:val="00C61071"/>
    <w:rsid w:val="00C737EC"/>
    <w:rsid w:val="00C73F7A"/>
    <w:rsid w:val="00C84A65"/>
    <w:rsid w:val="00C93086"/>
    <w:rsid w:val="00C95101"/>
    <w:rsid w:val="00C96802"/>
    <w:rsid w:val="00CA6C78"/>
    <w:rsid w:val="00CA6FE8"/>
    <w:rsid w:val="00CB2486"/>
    <w:rsid w:val="00CB29A9"/>
    <w:rsid w:val="00CB3839"/>
    <w:rsid w:val="00CC065A"/>
    <w:rsid w:val="00CC1E96"/>
    <w:rsid w:val="00CD41CD"/>
    <w:rsid w:val="00CD542A"/>
    <w:rsid w:val="00CE0789"/>
    <w:rsid w:val="00CE24CC"/>
    <w:rsid w:val="00CE4665"/>
    <w:rsid w:val="00CE7E61"/>
    <w:rsid w:val="00CF022B"/>
    <w:rsid w:val="00CF0E86"/>
    <w:rsid w:val="00CF7684"/>
    <w:rsid w:val="00D03968"/>
    <w:rsid w:val="00D063DE"/>
    <w:rsid w:val="00D176C6"/>
    <w:rsid w:val="00D23A9E"/>
    <w:rsid w:val="00D27855"/>
    <w:rsid w:val="00D465A2"/>
    <w:rsid w:val="00D46E50"/>
    <w:rsid w:val="00D568EF"/>
    <w:rsid w:val="00D66E6C"/>
    <w:rsid w:val="00D72E66"/>
    <w:rsid w:val="00D73AFF"/>
    <w:rsid w:val="00D9048C"/>
    <w:rsid w:val="00D90EE7"/>
    <w:rsid w:val="00D972EA"/>
    <w:rsid w:val="00DA0C84"/>
    <w:rsid w:val="00DA6BA0"/>
    <w:rsid w:val="00DA7962"/>
    <w:rsid w:val="00DB0D67"/>
    <w:rsid w:val="00DC45AF"/>
    <w:rsid w:val="00DD1A27"/>
    <w:rsid w:val="00DE4C5B"/>
    <w:rsid w:val="00DE7A4B"/>
    <w:rsid w:val="00DE7A80"/>
    <w:rsid w:val="00DF01EF"/>
    <w:rsid w:val="00DF0B2C"/>
    <w:rsid w:val="00E0059A"/>
    <w:rsid w:val="00E02C78"/>
    <w:rsid w:val="00E03067"/>
    <w:rsid w:val="00E12C81"/>
    <w:rsid w:val="00E148A5"/>
    <w:rsid w:val="00E174F0"/>
    <w:rsid w:val="00E20316"/>
    <w:rsid w:val="00E21267"/>
    <w:rsid w:val="00E266DA"/>
    <w:rsid w:val="00E311A4"/>
    <w:rsid w:val="00E33F8C"/>
    <w:rsid w:val="00E3672F"/>
    <w:rsid w:val="00E40DF8"/>
    <w:rsid w:val="00E41D92"/>
    <w:rsid w:val="00E476F3"/>
    <w:rsid w:val="00E53725"/>
    <w:rsid w:val="00E54937"/>
    <w:rsid w:val="00E55673"/>
    <w:rsid w:val="00E70956"/>
    <w:rsid w:val="00E805FF"/>
    <w:rsid w:val="00E85591"/>
    <w:rsid w:val="00E86AE8"/>
    <w:rsid w:val="00E87478"/>
    <w:rsid w:val="00E91316"/>
    <w:rsid w:val="00E97238"/>
    <w:rsid w:val="00E97D07"/>
    <w:rsid w:val="00EB0828"/>
    <w:rsid w:val="00EC1B91"/>
    <w:rsid w:val="00EC39FC"/>
    <w:rsid w:val="00EC4D74"/>
    <w:rsid w:val="00EC5039"/>
    <w:rsid w:val="00EC5350"/>
    <w:rsid w:val="00EC597E"/>
    <w:rsid w:val="00EC5E8D"/>
    <w:rsid w:val="00EC62C1"/>
    <w:rsid w:val="00EC6624"/>
    <w:rsid w:val="00EC7697"/>
    <w:rsid w:val="00ED27F2"/>
    <w:rsid w:val="00ED5658"/>
    <w:rsid w:val="00ED69A7"/>
    <w:rsid w:val="00EE02E7"/>
    <w:rsid w:val="00EE3FE9"/>
    <w:rsid w:val="00EF3169"/>
    <w:rsid w:val="00EF3EE0"/>
    <w:rsid w:val="00EF4B7F"/>
    <w:rsid w:val="00F014A3"/>
    <w:rsid w:val="00F036C3"/>
    <w:rsid w:val="00F12F6F"/>
    <w:rsid w:val="00F1327F"/>
    <w:rsid w:val="00F145AC"/>
    <w:rsid w:val="00F201B9"/>
    <w:rsid w:val="00F20F7E"/>
    <w:rsid w:val="00F232C2"/>
    <w:rsid w:val="00F27914"/>
    <w:rsid w:val="00F36168"/>
    <w:rsid w:val="00F370E7"/>
    <w:rsid w:val="00F41C81"/>
    <w:rsid w:val="00F433D0"/>
    <w:rsid w:val="00F43A96"/>
    <w:rsid w:val="00F43D16"/>
    <w:rsid w:val="00F602B8"/>
    <w:rsid w:val="00F745C3"/>
    <w:rsid w:val="00F806B3"/>
    <w:rsid w:val="00F80F29"/>
    <w:rsid w:val="00F82213"/>
    <w:rsid w:val="00F8250D"/>
    <w:rsid w:val="00F8787E"/>
    <w:rsid w:val="00F93BEB"/>
    <w:rsid w:val="00F952F2"/>
    <w:rsid w:val="00FA16DD"/>
    <w:rsid w:val="00FA326A"/>
    <w:rsid w:val="00FA38B1"/>
    <w:rsid w:val="00FA4F26"/>
    <w:rsid w:val="00FB054A"/>
    <w:rsid w:val="00FB18B7"/>
    <w:rsid w:val="00FC63A7"/>
    <w:rsid w:val="00FD2F06"/>
    <w:rsid w:val="00FD6B15"/>
    <w:rsid w:val="00FE1788"/>
    <w:rsid w:val="00FE6180"/>
    <w:rsid w:val="00FF1EC4"/>
    <w:rsid w:val="00FF2194"/>
    <w:rsid w:val="00FF52D2"/>
    <w:rsid w:val="00FF545E"/>
    <w:rsid w:val="00FF7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4148A"/>
  <w15:docId w15:val="{E1DFE31E-6D94-49FA-83AB-778D2755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rPr>
      <w:rFonts w:ascii="Verdana" w:hAnsi="Verdana" w:cs="Verdana"/>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5B9BD5"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5B9BD5" w:themeColor="accent1"/>
      <w:spacing w:val="15"/>
      <w:sz w:val="24"/>
      <w:szCs w:val="24"/>
    </w:rPr>
  </w:style>
  <w:style w:type="paragraph" w:styleId="Title">
    <w:name w:val="Title"/>
    <w:basedOn w:val="Normal"/>
    <w:next w:val="Normal"/>
    <w:link w:val="Title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5B9BD5" w:themeColor="accent1"/>
      <w:sz w:val="18"/>
      <w:szCs w:val="18"/>
    </w:rPr>
  </w:style>
  <w:style w:type="paragraph" w:customStyle="1" w:styleId="DocDefaults">
    <w:name w:val="DocDefaults"/>
  </w:style>
  <w:style w:type="character" w:styleId="CommentReference">
    <w:name w:val="annotation reference"/>
    <w:basedOn w:val="DefaultParagraphFont"/>
    <w:uiPriority w:val="99"/>
    <w:semiHidden/>
    <w:unhideWhenUsed/>
    <w:rsid w:val="009C45DA"/>
    <w:rPr>
      <w:sz w:val="16"/>
      <w:szCs w:val="16"/>
    </w:rPr>
  </w:style>
  <w:style w:type="paragraph" w:styleId="CommentText">
    <w:name w:val="annotation text"/>
    <w:basedOn w:val="Normal"/>
    <w:link w:val="CommentTextChar"/>
    <w:uiPriority w:val="99"/>
    <w:unhideWhenUsed/>
    <w:rsid w:val="009C45DA"/>
    <w:pPr>
      <w:spacing w:line="240" w:lineRule="auto"/>
    </w:pPr>
    <w:rPr>
      <w:sz w:val="20"/>
      <w:szCs w:val="20"/>
    </w:rPr>
  </w:style>
  <w:style w:type="character" w:customStyle="1" w:styleId="CommentTextChar">
    <w:name w:val="Comment Text Char"/>
    <w:basedOn w:val="DefaultParagraphFont"/>
    <w:link w:val="CommentText"/>
    <w:uiPriority w:val="99"/>
    <w:rsid w:val="009C45DA"/>
    <w:rPr>
      <w:rFonts w:ascii="Verdana" w:hAnsi="Verdana" w:cs="Verdana"/>
      <w:sz w:val="20"/>
      <w:szCs w:val="20"/>
    </w:rPr>
  </w:style>
  <w:style w:type="paragraph" w:styleId="BalloonText">
    <w:name w:val="Balloon Text"/>
    <w:basedOn w:val="Normal"/>
    <w:link w:val="BalloonTextChar"/>
    <w:uiPriority w:val="99"/>
    <w:semiHidden/>
    <w:unhideWhenUsed/>
    <w:rsid w:val="009C45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5D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D2F06"/>
    <w:rPr>
      <w:b/>
      <w:bCs/>
    </w:rPr>
  </w:style>
  <w:style w:type="character" w:customStyle="1" w:styleId="CommentSubjectChar">
    <w:name w:val="Comment Subject Char"/>
    <w:basedOn w:val="CommentTextChar"/>
    <w:link w:val="CommentSubject"/>
    <w:uiPriority w:val="99"/>
    <w:semiHidden/>
    <w:rsid w:val="00FD2F06"/>
    <w:rPr>
      <w:rFonts w:ascii="Verdana" w:hAnsi="Verdana" w:cs="Verdana"/>
      <w:b/>
      <w:bCs/>
      <w:sz w:val="20"/>
      <w:szCs w:val="20"/>
    </w:rPr>
  </w:style>
  <w:style w:type="paragraph" w:styleId="Footer">
    <w:name w:val="footer"/>
    <w:basedOn w:val="Normal"/>
    <w:link w:val="FooterChar"/>
    <w:uiPriority w:val="99"/>
    <w:unhideWhenUsed/>
    <w:rsid w:val="001355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5537"/>
    <w:rPr>
      <w:rFonts w:ascii="Verdana" w:hAnsi="Verdana" w:cs="Verdana"/>
    </w:rPr>
  </w:style>
  <w:style w:type="paragraph" w:styleId="ListParagraph">
    <w:name w:val="List Paragraph"/>
    <w:basedOn w:val="Normal"/>
    <w:uiPriority w:val="99"/>
    <w:qFormat/>
    <w:rsid w:val="00C110BD"/>
    <w:pPr>
      <w:ind w:left="720"/>
      <w:contextualSpacing/>
    </w:pPr>
  </w:style>
  <w:style w:type="paragraph" w:customStyle="1" w:styleId="basic-paragraph">
    <w:name w:val="basic-paragraph"/>
    <w:basedOn w:val="Normal"/>
    <w:rsid w:val="00DC45AF"/>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0928">
      <w:bodyDiv w:val="1"/>
      <w:marLeft w:val="0"/>
      <w:marRight w:val="0"/>
      <w:marTop w:val="0"/>
      <w:marBottom w:val="0"/>
      <w:divBdr>
        <w:top w:val="none" w:sz="0" w:space="0" w:color="auto"/>
        <w:left w:val="none" w:sz="0" w:space="0" w:color="auto"/>
        <w:bottom w:val="none" w:sz="0" w:space="0" w:color="auto"/>
        <w:right w:val="none" w:sz="0" w:space="0" w:color="auto"/>
      </w:divBdr>
    </w:div>
    <w:div w:id="58670154">
      <w:bodyDiv w:val="1"/>
      <w:marLeft w:val="0"/>
      <w:marRight w:val="0"/>
      <w:marTop w:val="0"/>
      <w:marBottom w:val="0"/>
      <w:divBdr>
        <w:top w:val="none" w:sz="0" w:space="0" w:color="auto"/>
        <w:left w:val="none" w:sz="0" w:space="0" w:color="auto"/>
        <w:bottom w:val="none" w:sz="0" w:space="0" w:color="auto"/>
        <w:right w:val="none" w:sz="0" w:space="0" w:color="auto"/>
      </w:divBdr>
    </w:div>
    <w:div w:id="355694229">
      <w:bodyDiv w:val="1"/>
      <w:marLeft w:val="0"/>
      <w:marRight w:val="0"/>
      <w:marTop w:val="0"/>
      <w:marBottom w:val="0"/>
      <w:divBdr>
        <w:top w:val="none" w:sz="0" w:space="0" w:color="auto"/>
        <w:left w:val="none" w:sz="0" w:space="0" w:color="auto"/>
        <w:bottom w:val="none" w:sz="0" w:space="0" w:color="auto"/>
        <w:right w:val="none" w:sz="0" w:space="0" w:color="auto"/>
      </w:divBdr>
    </w:div>
    <w:div w:id="364065098">
      <w:bodyDiv w:val="1"/>
      <w:marLeft w:val="0"/>
      <w:marRight w:val="0"/>
      <w:marTop w:val="0"/>
      <w:marBottom w:val="0"/>
      <w:divBdr>
        <w:top w:val="none" w:sz="0" w:space="0" w:color="auto"/>
        <w:left w:val="none" w:sz="0" w:space="0" w:color="auto"/>
        <w:bottom w:val="none" w:sz="0" w:space="0" w:color="auto"/>
        <w:right w:val="none" w:sz="0" w:space="0" w:color="auto"/>
      </w:divBdr>
    </w:div>
    <w:div w:id="376859829">
      <w:bodyDiv w:val="1"/>
      <w:marLeft w:val="0"/>
      <w:marRight w:val="0"/>
      <w:marTop w:val="0"/>
      <w:marBottom w:val="0"/>
      <w:divBdr>
        <w:top w:val="none" w:sz="0" w:space="0" w:color="auto"/>
        <w:left w:val="none" w:sz="0" w:space="0" w:color="auto"/>
        <w:bottom w:val="none" w:sz="0" w:space="0" w:color="auto"/>
        <w:right w:val="none" w:sz="0" w:space="0" w:color="auto"/>
      </w:divBdr>
    </w:div>
    <w:div w:id="411196945">
      <w:bodyDiv w:val="1"/>
      <w:marLeft w:val="0"/>
      <w:marRight w:val="0"/>
      <w:marTop w:val="0"/>
      <w:marBottom w:val="0"/>
      <w:divBdr>
        <w:top w:val="none" w:sz="0" w:space="0" w:color="auto"/>
        <w:left w:val="none" w:sz="0" w:space="0" w:color="auto"/>
        <w:bottom w:val="none" w:sz="0" w:space="0" w:color="auto"/>
        <w:right w:val="none" w:sz="0" w:space="0" w:color="auto"/>
      </w:divBdr>
    </w:div>
    <w:div w:id="637145640">
      <w:bodyDiv w:val="1"/>
      <w:marLeft w:val="0"/>
      <w:marRight w:val="0"/>
      <w:marTop w:val="0"/>
      <w:marBottom w:val="0"/>
      <w:divBdr>
        <w:top w:val="none" w:sz="0" w:space="0" w:color="auto"/>
        <w:left w:val="none" w:sz="0" w:space="0" w:color="auto"/>
        <w:bottom w:val="none" w:sz="0" w:space="0" w:color="auto"/>
        <w:right w:val="none" w:sz="0" w:space="0" w:color="auto"/>
      </w:divBdr>
    </w:div>
    <w:div w:id="844249538">
      <w:bodyDiv w:val="1"/>
      <w:marLeft w:val="0"/>
      <w:marRight w:val="0"/>
      <w:marTop w:val="0"/>
      <w:marBottom w:val="0"/>
      <w:divBdr>
        <w:top w:val="none" w:sz="0" w:space="0" w:color="auto"/>
        <w:left w:val="none" w:sz="0" w:space="0" w:color="auto"/>
        <w:bottom w:val="none" w:sz="0" w:space="0" w:color="auto"/>
        <w:right w:val="none" w:sz="0" w:space="0" w:color="auto"/>
      </w:divBdr>
    </w:div>
    <w:div w:id="875772100">
      <w:bodyDiv w:val="1"/>
      <w:marLeft w:val="0"/>
      <w:marRight w:val="0"/>
      <w:marTop w:val="0"/>
      <w:marBottom w:val="0"/>
      <w:divBdr>
        <w:top w:val="none" w:sz="0" w:space="0" w:color="auto"/>
        <w:left w:val="none" w:sz="0" w:space="0" w:color="auto"/>
        <w:bottom w:val="none" w:sz="0" w:space="0" w:color="auto"/>
        <w:right w:val="none" w:sz="0" w:space="0" w:color="auto"/>
      </w:divBdr>
    </w:div>
    <w:div w:id="964894667">
      <w:bodyDiv w:val="1"/>
      <w:marLeft w:val="0"/>
      <w:marRight w:val="0"/>
      <w:marTop w:val="0"/>
      <w:marBottom w:val="0"/>
      <w:divBdr>
        <w:top w:val="none" w:sz="0" w:space="0" w:color="auto"/>
        <w:left w:val="none" w:sz="0" w:space="0" w:color="auto"/>
        <w:bottom w:val="none" w:sz="0" w:space="0" w:color="auto"/>
        <w:right w:val="none" w:sz="0" w:space="0" w:color="auto"/>
      </w:divBdr>
    </w:div>
    <w:div w:id="997195786">
      <w:bodyDiv w:val="1"/>
      <w:marLeft w:val="0"/>
      <w:marRight w:val="0"/>
      <w:marTop w:val="0"/>
      <w:marBottom w:val="0"/>
      <w:divBdr>
        <w:top w:val="none" w:sz="0" w:space="0" w:color="auto"/>
        <w:left w:val="none" w:sz="0" w:space="0" w:color="auto"/>
        <w:bottom w:val="none" w:sz="0" w:space="0" w:color="auto"/>
        <w:right w:val="none" w:sz="0" w:space="0" w:color="auto"/>
      </w:divBdr>
    </w:div>
    <w:div w:id="1113746040">
      <w:bodyDiv w:val="1"/>
      <w:marLeft w:val="0"/>
      <w:marRight w:val="0"/>
      <w:marTop w:val="0"/>
      <w:marBottom w:val="0"/>
      <w:divBdr>
        <w:top w:val="none" w:sz="0" w:space="0" w:color="auto"/>
        <w:left w:val="none" w:sz="0" w:space="0" w:color="auto"/>
        <w:bottom w:val="none" w:sz="0" w:space="0" w:color="auto"/>
        <w:right w:val="none" w:sz="0" w:space="0" w:color="auto"/>
      </w:divBdr>
    </w:div>
    <w:div w:id="1196502725">
      <w:bodyDiv w:val="1"/>
      <w:marLeft w:val="0"/>
      <w:marRight w:val="0"/>
      <w:marTop w:val="0"/>
      <w:marBottom w:val="0"/>
      <w:divBdr>
        <w:top w:val="none" w:sz="0" w:space="0" w:color="auto"/>
        <w:left w:val="none" w:sz="0" w:space="0" w:color="auto"/>
        <w:bottom w:val="none" w:sz="0" w:space="0" w:color="auto"/>
        <w:right w:val="none" w:sz="0" w:space="0" w:color="auto"/>
      </w:divBdr>
    </w:div>
    <w:div w:id="1269771211">
      <w:bodyDiv w:val="1"/>
      <w:marLeft w:val="0"/>
      <w:marRight w:val="0"/>
      <w:marTop w:val="0"/>
      <w:marBottom w:val="0"/>
      <w:divBdr>
        <w:top w:val="none" w:sz="0" w:space="0" w:color="auto"/>
        <w:left w:val="none" w:sz="0" w:space="0" w:color="auto"/>
        <w:bottom w:val="none" w:sz="0" w:space="0" w:color="auto"/>
        <w:right w:val="none" w:sz="0" w:space="0" w:color="auto"/>
      </w:divBdr>
    </w:div>
    <w:div w:id="1725638471">
      <w:bodyDiv w:val="1"/>
      <w:marLeft w:val="0"/>
      <w:marRight w:val="0"/>
      <w:marTop w:val="0"/>
      <w:marBottom w:val="0"/>
      <w:divBdr>
        <w:top w:val="none" w:sz="0" w:space="0" w:color="auto"/>
        <w:left w:val="none" w:sz="0" w:space="0" w:color="auto"/>
        <w:bottom w:val="none" w:sz="0" w:space="0" w:color="auto"/>
        <w:right w:val="none" w:sz="0" w:space="0" w:color="auto"/>
      </w:divBdr>
    </w:div>
    <w:div w:id="1742755833">
      <w:bodyDiv w:val="1"/>
      <w:marLeft w:val="0"/>
      <w:marRight w:val="0"/>
      <w:marTop w:val="0"/>
      <w:marBottom w:val="0"/>
      <w:divBdr>
        <w:top w:val="none" w:sz="0" w:space="0" w:color="auto"/>
        <w:left w:val="none" w:sz="0" w:space="0" w:color="auto"/>
        <w:bottom w:val="none" w:sz="0" w:space="0" w:color="auto"/>
        <w:right w:val="none" w:sz="0" w:space="0" w:color="auto"/>
      </w:divBdr>
    </w:div>
    <w:div w:id="1858539521">
      <w:bodyDiv w:val="1"/>
      <w:marLeft w:val="0"/>
      <w:marRight w:val="0"/>
      <w:marTop w:val="0"/>
      <w:marBottom w:val="0"/>
      <w:divBdr>
        <w:top w:val="none" w:sz="0" w:space="0" w:color="auto"/>
        <w:left w:val="none" w:sz="0" w:space="0" w:color="auto"/>
        <w:bottom w:val="none" w:sz="0" w:space="0" w:color="auto"/>
        <w:right w:val="none" w:sz="0" w:space="0" w:color="auto"/>
      </w:divBdr>
    </w:div>
    <w:div w:id="2006087634">
      <w:bodyDiv w:val="1"/>
      <w:marLeft w:val="0"/>
      <w:marRight w:val="0"/>
      <w:marTop w:val="0"/>
      <w:marBottom w:val="0"/>
      <w:divBdr>
        <w:top w:val="none" w:sz="0" w:space="0" w:color="auto"/>
        <w:left w:val="none" w:sz="0" w:space="0" w:color="auto"/>
        <w:bottom w:val="none" w:sz="0" w:space="0" w:color="auto"/>
        <w:right w:val="none" w:sz="0" w:space="0" w:color="auto"/>
      </w:divBdr>
    </w:div>
    <w:div w:id="2030988261">
      <w:bodyDiv w:val="1"/>
      <w:marLeft w:val="0"/>
      <w:marRight w:val="0"/>
      <w:marTop w:val="0"/>
      <w:marBottom w:val="0"/>
      <w:divBdr>
        <w:top w:val="none" w:sz="0" w:space="0" w:color="auto"/>
        <w:left w:val="none" w:sz="0" w:space="0" w:color="auto"/>
        <w:bottom w:val="none" w:sz="0" w:space="0" w:color="auto"/>
        <w:right w:val="none" w:sz="0" w:space="0" w:color="auto"/>
      </w:divBdr>
    </w:div>
    <w:div w:id="2107117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2963BA6D68194E885B470BD17F29F2" ma:contentTypeVersion="13" ma:contentTypeDescription="Create a new document." ma:contentTypeScope="" ma:versionID="ba30c107331eeb59d12d6bba83d0c6d7">
  <xsd:schema xmlns:xsd="http://www.w3.org/2001/XMLSchema" xmlns:xs="http://www.w3.org/2001/XMLSchema" xmlns:p="http://schemas.microsoft.com/office/2006/metadata/properties" xmlns:ns3="25581a5f-aae6-47e7-9d8c-a3a1b028569a" xmlns:ns4="4eae9404-d73c-4225-8d21-1d33b8b1e170" targetNamespace="http://schemas.microsoft.com/office/2006/metadata/properties" ma:root="true" ma:fieldsID="00cc276957888905977d4b8f8791b849" ns3:_="" ns4:_="">
    <xsd:import namespace="25581a5f-aae6-47e7-9d8c-a3a1b028569a"/>
    <xsd:import namespace="4eae9404-d73c-4225-8d21-1d33b8b1e17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581a5f-aae6-47e7-9d8c-a3a1b0285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ae9404-d73c-4225-8d21-1d33b8b1e17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118419-C7AB-4D6E-AB6E-C2A47A7BDB51}">
  <ds:schemaRefs>
    <ds:schemaRef ds:uri="http://schemas.openxmlformats.org/officeDocument/2006/bibliography"/>
  </ds:schemaRefs>
</ds:datastoreItem>
</file>

<file path=customXml/itemProps2.xml><?xml version="1.0" encoding="utf-8"?>
<ds:datastoreItem xmlns:ds="http://schemas.openxmlformats.org/officeDocument/2006/customXml" ds:itemID="{CA4EDE84-DDDE-4675-951E-8916C046D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581a5f-aae6-47e7-9d8c-a3a1b028569a"/>
    <ds:schemaRef ds:uri="4eae9404-d73c-4225-8d21-1d33b8b1e1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C729D-6A7A-4FF2-AD66-6DACD3F12892}">
  <ds:schemaRefs>
    <ds:schemaRef ds:uri="http://schemas.microsoft.com/sharepoint/v3/contenttype/forms"/>
  </ds:schemaRefs>
</ds:datastoreItem>
</file>

<file path=customXml/itemProps4.xml><?xml version="1.0" encoding="utf-8"?>
<ds:datastoreItem xmlns:ds="http://schemas.openxmlformats.org/officeDocument/2006/customXml" ds:itemID="{94D4D421-1149-4E10-A988-4CD8DB91F3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2417</Words>
  <Characters>13782</Characters>
  <Application>Microsoft Office Word</Application>
  <DocSecurity>0</DocSecurity>
  <Lines>114</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Rovcanin</dc:creator>
  <cp:keywords/>
  <dc:description/>
  <cp:lastModifiedBy>Ivana Vojinović</cp:lastModifiedBy>
  <cp:revision>2</cp:revision>
  <cp:lastPrinted>2026-07-22T09:00:00Z</cp:lastPrinted>
  <dcterms:created xsi:type="dcterms:W3CDTF">2026-07-24T12:28:00Z</dcterms:created>
  <dcterms:modified xsi:type="dcterms:W3CDTF">2026-07-24T12:28:00Z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0x010100ED2963BA6D68194E885B470BD17F29F2</vt:lpwstr>
  </property>
</Properties>
</file>